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CF837" w14:textId="77777777" w:rsidR="000766A6" w:rsidRPr="00793F7A" w:rsidRDefault="00000000">
      <w:pPr>
        <w:spacing w:after="0"/>
        <w:rPr>
          <w:lang w:val="it-IT"/>
        </w:rPr>
      </w:pPr>
      <w:r w:rsidRPr="00793F7A">
        <w:rPr>
          <w:sz w:val="4"/>
          <w:lang w:val="it-IT"/>
        </w:rPr>
        <w:t xml:space="preserve"> </w:t>
      </w:r>
    </w:p>
    <w:p w14:paraId="2CAC2D42" w14:textId="77777777" w:rsidR="000766A6" w:rsidRDefault="000766A6">
      <w:pPr>
        <w:rPr>
          <w:lang w:val="it-IT"/>
        </w:rPr>
      </w:pPr>
    </w:p>
    <w:p w14:paraId="57708A71" w14:textId="77777777" w:rsidR="00242246" w:rsidRDefault="004D1E39" w:rsidP="00242246">
      <w:pPr>
        <w:ind w:left="-426"/>
        <w:rPr>
          <w:lang w:val="it-IT"/>
        </w:rPr>
      </w:pPr>
      <w:r w:rsidRPr="00C379B0">
        <w:rPr>
          <w:rFonts w:ascii="Times New Roman" w:hAnsi="Times New Roman"/>
          <w:bCs/>
          <w:noProof/>
        </w:rPr>
        <w:drawing>
          <wp:anchor distT="0" distB="0" distL="114300" distR="114300" simplePos="0" relativeHeight="251659264" behindDoc="1" locked="1" layoutInCell="1" allowOverlap="1" wp14:anchorId="0C5245F9" wp14:editId="7CA8E2BB">
            <wp:simplePos x="0" y="0"/>
            <wp:positionH relativeFrom="column">
              <wp:posOffset>-1150620</wp:posOffset>
            </wp:positionH>
            <wp:positionV relativeFrom="page">
              <wp:posOffset>944880</wp:posOffset>
            </wp:positionV>
            <wp:extent cx="9838690" cy="3796030"/>
            <wp:effectExtent l="0" t="0" r="0" b="0"/>
            <wp:wrapNone/>
            <wp:docPr id="1240395769" name="Immagine 5" descr="Immagine che contiene schermata, Blu elettrico, Elementi grafici, line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395769" name="Immagine 5" descr="Immagine che contiene schermata, Blu elettrico, Elementi grafici, linea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8690" cy="379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226021305"/>
      <w:r w:rsidRPr="009C7502">
        <w:rPr>
          <w:rFonts w:ascii="Arial" w:hAnsi="Arial" w:cs="Arial"/>
          <w:b/>
          <w:bCs/>
          <w:color w:val="FFFFFF"/>
          <w:kern w:val="2"/>
          <w:sz w:val="32"/>
          <w:szCs w:val="36"/>
          <w:lang w:val="it-IT"/>
        </w:rPr>
        <w:t>Re</w:t>
      </w:r>
      <w:bookmarkStart w:id="1" w:name="_Hlk226635845"/>
      <w:r w:rsidRPr="009C7502">
        <w:rPr>
          <w:rFonts w:ascii="Arial" w:hAnsi="Arial" w:cs="Arial"/>
          <w:b/>
          <w:bCs/>
          <w:color w:val="FFFFFF"/>
          <w:kern w:val="2"/>
          <w:sz w:val="32"/>
          <w:szCs w:val="36"/>
          <w:lang w:val="it-IT"/>
        </w:rPr>
        <w:t>aliz</w:t>
      </w:r>
      <w:bookmarkStart w:id="2" w:name="_Hlk226636136"/>
      <w:r w:rsidRPr="009C7502">
        <w:rPr>
          <w:rFonts w:ascii="Arial" w:hAnsi="Arial" w:cs="Arial"/>
          <w:b/>
          <w:bCs/>
          <w:color w:val="FFFFFF"/>
          <w:kern w:val="2"/>
          <w:sz w:val="32"/>
          <w:szCs w:val="36"/>
          <w:lang w:val="it-IT"/>
        </w:rPr>
        <w:t>zazione interventi finalizzati all’inclusione attiva di giovani a rischio di devianza per supportarne l’inserimento socio-scolastico e lavorativo</w:t>
      </w:r>
    </w:p>
    <w:p w14:paraId="36A66E76" w14:textId="67FC5C5F" w:rsidR="00793F7A" w:rsidRDefault="004E5058" w:rsidP="00242246">
      <w:pPr>
        <w:ind w:left="-426"/>
        <w:rPr>
          <w:lang w:val="it-IT"/>
        </w:rPr>
      </w:pPr>
      <w:r w:rsidRPr="004E5058">
        <w:rPr>
          <w:bCs/>
          <w:i/>
          <w:iCs/>
          <w:color w:val="FFFFFF" w:themeColor="background1"/>
          <w:sz w:val="24"/>
          <w:szCs w:val="24"/>
          <w:lang w:val="it-IT"/>
        </w:rPr>
        <w:t xml:space="preserve">Avviso pubblico per la Presentazione di progettazioni esecutive di interventi integrati di tipo educativo, formativo e di socializzazione, finalizzati all’inclusione attiva di giovani a rischio di </w:t>
      </w:r>
      <w:bookmarkEnd w:id="1"/>
      <w:bookmarkEnd w:id="2"/>
      <w:r w:rsidRPr="004E5058">
        <w:rPr>
          <w:bCs/>
          <w:i/>
          <w:iCs/>
          <w:color w:val="FFFFFF" w:themeColor="background1"/>
          <w:sz w:val="24"/>
          <w:szCs w:val="24"/>
          <w:lang w:val="it-IT"/>
        </w:rPr>
        <w:t>devianza</w:t>
      </w:r>
    </w:p>
    <w:p w14:paraId="5682C0BC" w14:textId="42FB25D7" w:rsidR="00793F7A" w:rsidRPr="00793F7A" w:rsidRDefault="00F445C2" w:rsidP="00F445C2">
      <w:pPr>
        <w:tabs>
          <w:tab w:val="left" w:pos="4872"/>
        </w:tabs>
        <w:rPr>
          <w:lang w:val="it-IT"/>
        </w:rPr>
      </w:pPr>
      <w:r>
        <w:rPr>
          <w:lang w:val="it-IT"/>
        </w:rPr>
        <w:tab/>
      </w:r>
    </w:p>
    <w:bookmarkEnd w:id="0"/>
    <w:p w14:paraId="71D2786F" w14:textId="77777777" w:rsidR="000766A6" w:rsidRPr="00793F7A" w:rsidRDefault="000766A6" w:rsidP="007D0DAF">
      <w:pPr>
        <w:jc w:val="center"/>
        <w:rPr>
          <w:lang w:val="it-IT"/>
        </w:rPr>
      </w:pPr>
    </w:p>
    <w:p w14:paraId="7BB95898" w14:textId="432D93C1" w:rsidR="007D0DAF" w:rsidRDefault="007D0DAF" w:rsidP="007D0DAF">
      <w:pPr>
        <w:tabs>
          <w:tab w:val="left" w:pos="5184"/>
        </w:tabs>
        <w:rPr>
          <w:b/>
          <w:sz w:val="28"/>
          <w:lang w:val="it-IT"/>
        </w:rPr>
      </w:pPr>
    </w:p>
    <w:p w14:paraId="1297666B" w14:textId="3CA04AA9" w:rsidR="005A0164" w:rsidRDefault="005A0164" w:rsidP="005A0164">
      <w:pPr>
        <w:tabs>
          <w:tab w:val="left" w:pos="3024"/>
        </w:tabs>
        <w:rPr>
          <w:b/>
          <w:sz w:val="28"/>
          <w:lang w:val="it-IT"/>
        </w:rPr>
      </w:pPr>
      <w:r>
        <w:rPr>
          <w:b/>
          <w:sz w:val="28"/>
          <w:lang w:val="it-IT"/>
        </w:rPr>
        <w:tab/>
      </w:r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0"/>
      </w:tblGrid>
      <w:tr w:rsidR="00793F7A" w:rsidRPr="00793F7A" w14:paraId="6AAA5F5C" w14:textId="77777777" w:rsidTr="005A0164">
        <w:trPr>
          <w:jc w:val="center"/>
        </w:trPr>
        <w:tc>
          <w:tcPr>
            <w:tcW w:w="8640" w:type="dxa"/>
          </w:tcPr>
          <w:p w14:paraId="772CE602" w14:textId="77777777" w:rsidR="00BA4281" w:rsidRDefault="00BA4281" w:rsidP="001D21A7">
            <w:pPr>
              <w:rPr>
                <w:b/>
                <w:bCs/>
                <w:lang w:val="it-IT"/>
              </w:rPr>
            </w:pPr>
          </w:p>
          <w:p w14:paraId="382287D1" w14:textId="77777777" w:rsidR="00BA4281" w:rsidRDefault="00BA4281" w:rsidP="001D21A7">
            <w:pPr>
              <w:rPr>
                <w:b/>
                <w:bCs/>
                <w:lang w:val="it-IT"/>
              </w:rPr>
            </w:pPr>
          </w:p>
          <w:p w14:paraId="4432C488" w14:textId="1080CC19" w:rsidR="00793F7A" w:rsidRPr="00793F7A" w:rsidRDefault="00793F7A" w:rsidP="001D21A7">
            <w:pPr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REGIONE LAZIO</w:t>
            </w:r>
          </w:p>
        </w:tc>
      </w:tr>
      <w:tr w:rsidR="00793F7A" w:rsidRPr="00F62C01" w14:paraId="78C91190" w14:textId="77777777" w:rsidTr="005A0164">
        <w:trPr>
          <w:jc w:val="center"/>
        </w:trPr>
        <w:tc>
          <w:tcPr>
            <w:tcW w:w="8640" w:type="dxa"/>
          </w:tcPr>
          <w:p w14:paraId="49FC8D64" w14:textId="77777777" w:rsidR="00793F7A" w:rsidRPr="00793F7A" w:rsidRDefault="00793F7A" w:rsidP="001D21A7">
            <w:pPr>
              <w:rPr>
                <w:b/>
                <w:bCs/>
                <w:lang w:val="it-IT"/>
              </w:rPr>
            </w:pPr>
            <w:r w:rsidRPr="00793F7A">
              <w:rPr>
                <w:b/>
                <w:bCs/>
                <w:lang w:val="it-IT"/>
              </w:rPr>
              <w:t>Assessorato Lavoro, Università, Scuola, Formazione, Ricerca, Merito e Urbanistica</w:t>
            </w:r>
          </w:p>
        </w:tc>
      </w:tr>
      <w:tr w:rsidR="00793F7A" w:rsidRPr="00F62C01" w14:paraId="0CC6714A" w14:textId="77777777" w:rsidTr="005A0164">
        <w:trPr>
          <w:jc w:val="center"/>
        </w:trPr>
        <w:tc>
          <w:tcPr>
            <w:tcW w:w="8640" w:type="dxa"/>
          </w:tcPr>
          <w:p w14:paraId="54B3B227" w14:textId="77777777" w:rsidR="00793F7A" w:rsidRPr="00793F7A" w:rsidRDefault="00793F7A" w:rsidP="001D21A7">
            <w:pPr>
              <w:rPr>
                <w:b/>
                <w:bCs/>
                <w:lang w:val="it-IT"/>
              </w:rPr>
            </w:pPr>
            <w:r w:rsidRPr="00793F7A">
              <w:rPr>
                <w:b/>
                <w:bCs/>
                <w:lang w:val="it-IT"/>
              </w:rPr>
              <w:t>Direzione Regionale Istruzione, Formazione e Politiche per l’Occupazione</w:t>
            </w:r>
          </w:p>
        </w:tc>
      </w:tr>
      <w:tr w:rsidR="00793F7A" w:rsidRPr="00F62C01" w14:paraId="551BBD64" w14:textId="77777777" w:rsidTr="005A0164">
        <w:trPr>
          <w:jc w:val="center"/>
        </w:trPr>
        <w:tc>
          <w:tcPr>
            <w:tcW w:w="8640" w:type="dxa"/>
          </w:tcPr>
          <w:p w14:paraId="33F4E5AC" w14:textId="77777777" w:rsidR="00793F7A" w:rsidRPr="00793F7A" w:rsidRDefault="00793F7A" w:rsidP="001D21A7">
            <w:pPr>
              <w:jc w:val="center"/>
              <w:rPr>
                <w:lang w:val="it-IT"/>
              </w:rPr>
            </w:pPr>
          </w:p>
        </w:tc>
      </w:tr>
      <w:tr w:rsidR="00793F7A" w:rsidRPr="00F62C01" w14:paraId="68F92720" w14:textId="77777777" w:rsidTr="005A0164">
        <w:trPr>
          <w:jc w:val="center"/>
        </w:trPr>
        <w:tc>
          <w:tcPr>
            <w:tcW w:w="8640" w:type="dxa"/>
          </w:tcPr>
          <w:p w14:paraId="243D913A" w14:textId="77777777" w:rsidR="00793F7A" w:rsidRPr="00793F7A" w:rsidRDefault="00793F7A" w:rsidP="00793F7A">
            <w:pPr>
              <w:rPr>
                <w:b/>
                <w:bCs/>
                <w:lang w:val="it-IT"/>
              </w:rPr>
            </w:pPr>
            <w:r w:rsidRPr="00793F7A">
              <w:rPr>
                <w:b/>
                <w:bCs/>
                <w:lang w:val="it-IT"/>
              </w:rPr>
              <w:t>Programma Fondo Sociale Europeo Plus (FSE+) 2021–2027</w:t>
            </w:r>
          </w:p>
        </w:tc>
      </w:tr>
      <w:tr w:rsidR="00793F7A" w:rsidRPr="00F62C01" w14:paraId="0602D050" w14:textId="77777777" w:rsidTr="005A0164">
        <w:trPr>
          <w:jc w:val="center"/>
        </w:trPr>
        <w:tc>
          <w:tcPr>
            <w:tcW w:w="8640" w:type="dxa"/>
          </w:tcPr>
          <w:p w14:paraId="395ED449" w14:textId="77777777" w:rsidR="00793F7A" w:rsidRPr="00793F7A" w:rsidRDefault="00793F7A" w:rsidP="00793F7A">
            <w:pPr>
              <w:rPr>
                <w:b/>
                <w:bCs/>
                <w:lang w:val="it-IT"/>
              </w:rPr>
            </w:pPr>
            <w:r w:rsidRPr="00793F7A">
              <w:rPr>
                <w:b/>
                <w:bCs/>
                <w:lang w:val="it-IT"/>
              </w:rPr>
              <w:t>Obiettivo di Policy 4 – ‘Un’Europa più sociale’</w:t>
            </w:r>
          </w:p>
        </w:tc>
      </w:tr>
      <w:tr w:rsidR="00793F7A" w:rsidRPr="00793F7A" w14:paraId="162D4045" w14:textId="77777777" w:rsidTr="005A0164">
        <w:trPr>
          <w:jc w:val="center"/>
        </w:trPr>
        <w:tc>
          <w:tcPr>
            <w:tcW w:w="8640" w:type="dxa"/>
          </w:tcPr>
          <w:p w14:paraId="34FE2DBB" w14:textId="77777777" w:rsidR="00793F7A" w:rsidRPr="00793F7A" w:rsidRDefault="00793F7A" w:rsidP="00793F7A">
            <w:pPr>
              <w:rPr>
                <w:b/>
                <w:bCs/>
                <w:lang w:val="it-IT"/>
              </w:rPr>
            </w:pPr>
            <w:r w:rsidRPr="00793F7A">
              <w:rPr>
                <w:b/>
                <w:bCs/>
                <w:lang w:val="it-IT"/>
              </w:rPr>
              <w:t>Regolamento (UE) n. 2021/1060</w:t>
            </w:r>
          </w:p>
        </w:tc>
      </w:tr>
      <w:tr w:rsidR="00793F7A" w:rsidRPr="00793F7A" w14:paraId="6F7BAB66" w14:textId="77777777" w:rsidTr="005A0164">
        <w:trPr>
          <w:jc w:val="center"/>
        </w:trPr>
        <w:tc>
          <w:tcPr>
            <w:tcW w:w="8640" w:type="dxa"/>
          </w:tcPr>
          <w:p w14:paraId="610748AB" w14:textId="77777777" w:rsidR="00793F7A" w:rsidRPr="00793F7A" w:rsidRDefault="00793F7A" w:rsidP="00793F7A">
            <w:pPr>
              <w:rPr>
                <w:b/>
                <w:bCs/>
                <w:lang w:val="it-IT"/>
              </w:rPr>
            </w:pPr>
            <w:r w:rsidRPr="00793F7A">
              <w:rPr>
                <w:b/>
                <w:bCs/>
                <w:lang w:val="it-IT"/>
              </w:rPr>
              <w:t>Regolamento (UE) n. 2021/1057</w:t>
            </w:r>
          </w:p>
        </w:tc>
      </w:tr>
      <w:tr w:rsidR="00793F7A" w:rsidRPr="00793F7A" w14:paraId="0FAB7340" w14:textId="77777777" w:rsidTr="005A0164">
        <w:trPr>
          <w:jc w:val="center"/>
        </w:trPr>
        <w:tc>
          <w:tcPr>
            <w:tcW w:w="8640" w:type="dxa"/>
          </w:tcPr>
          <w:p w14:paraId="766B5BBE" w14:textId="77777777" w:rsidR="00793F7A" w:rsidRPr="00793F7A" w:rsidRDefault="00793F7A" w:rsidP="001D21A7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93F7A" w:rsidRPr="00793F7A" w14:paraId="6F5A62E5" w14:textId="77777777" w:rsidTr="005A0164">
        <w:trPr>
          <w:jc w:val="center"/>
        </w:trPr>
        <w:tc>
          <w:tcPr>
            <w:tcW w:w="8640" w:type="dxa"/>
          </w:tcPr>
          <w:p w14:paraId="3F710F07" w14:textId="15A11DE8" w:rsidR="00793F7A" w:rsidRPr="00793F7A" w:rsidRDefault="00793F7A" w:rsidP="00793F7A">
            <w:pPr>
              <w:rPr>
                <w:b/>
                <w:bCs/>
                <w:lang w:val="it-IT"/>
              </w:rPr>
            </w:pPr>
            <w:r w:rsidRPr="00793F7A">
              <w:rPr>
                <w:b/>
                <w:bCs/>
                <w:lang w:val="it-IT"/>
              </w:rPr>
              <w:t>Priorità: 3 – “Inclusione Sociale”</w:t>
            </w:r>
          </w:p>
        </w:tc>
      </w:tr>
      <w:tr w:rsidR="00793F7A" w:rsidRPr="00F62C01" w14:paraId="46CE9D02" w14:textId="77777777" w:rsidTr="005A0164">
        <w:trPr>
          <w:jc w:val="center"/>
        </w:trPr>
        <w:tc>
          <w:tcPr>
            <w:tcW w:w="8640" w:type="dxa"/>
          </w:tcPr>
          <w:p w14:paraId="7990E5D9" w14:textId="5987ECA4" w:rsidR="00793F7A" w:rsidRPr="00793F7A" w:rsidRDefault="00D47D3C" w:rsidP="00793F7A">
            <w:pPr>
              <w:rPr>
                <w:b/>
                <w:bCs/>
                <w:lang w:val="it-IT"/>
              </w:rPr>
            </w:pPr>
            <w:r w:rsidRPr="00D47D3C">
              <w:rPr>
                <w:b/>
                <w:bCs/>
                <w:lang w:val="it-IT"/>
              </w:rPr>
              <w:t xml:space="preserve">Obiettivo specifico: </w:t>
            </w:r>
            <w:r w:rsidRPr="00083E01">
              <w:rPr>
                <w:lang w:val="it-IT"/>
              </w:rPr>
              <w:t>L): “ESO4.12. Promuovere l’integrazione sociale delle persone a rischio di povertà o di esclusione sociale, compresi gli indigenti e i bambini</w:t>
            </w:r>
            <w:r w:rsidRPr="00D47D3C">
              <w:rPr>
                <w:b/>
                <w:bCs/>
                <w:lang w:val="it-IT"/>
              </w:rPr>
              <w:t>”.</w:t>
            </w:r>
          </w:p>
        </w:tc>
      </w:tr>
    </w:tbl>
    <w:p w14:paraId="1CC1FA90" w14:textId="77777777" w:rsidR="00793F7A" w:rsidRDefault="00793F7A" w:rsidP="00793F7A">
      <w:pPr>
        <w:ind w:left="-426"/>
        <w:rPr>
          <w:b/>
          <w:sz w:val="28"/>
          <w:lang w:val="it-IT"/>
        </w:rPr>
      </w:pPr>
    </w:p>
    <w:p w14:paraId="3F3B95A7" w14:textId="0E48B83A" w:rsidR="00793F7A" w:rsidRPr="007D0DAF" w:rsidRDefault="00793F7A" w:rsidP="00BE517C">
      <w:pPr>
        <w:shd w:val="clear" w:color="auto" w:fill="DBE5F1" w:themeFill="accent1" w:themeFillTint="33"/>
        <w:rPr>
          <w:b/>
          <w:sz w:val="24"/>
          <w:szCs w:val="24"/>
          <w:lang w:val="it-IT"/>
        </w:rPr>
      </w:pPr>
      <w:r w:rsidRPr="007D0DAF">
        <w:rPr>
          <w:b/>
          <w:sz w:val="24"/>
          <w:szCs w:val="24"/>
          <w:lang w:val="it-IT"/>
        </w:rPr>
        <w:t xml:space="preserve">ALLEGATO </w:t>
      </w:r>
      <w:r w:rsidR="00BE517C">
        <w:rPr>
          <w:b/>
          <w:sz w:val="24"/>
          <w:szCs w:val="24"/>
          <w:lang w:val="it-IT"/>
        </w:rPr>
        <w:t>A</w:t>
      </w:r>
      <w:r w:rsidRPr="007D0DAF">
        <w:rPr>
          <w:b/>
          <w:sz w:val="24"/>
          <w:szCs w:val="24"/>
          <w:lang w:val="it-IT"/>
        </w:rPr>
        <w:t xml:space="preserve"> –</w:t>
      </w:r>
      <w:r w:rsidR="00E04EA8">
        <w:rPr>
          <w:b/>
          <w:sz w:val="24"/>
          <w:szCs w:val="24"/>
          <w:lang w:val="it-IT"/>
        </w:rPr>
        <w:t xml:space="preserve"> Candidatura </w:t>
      </w:r>
    </w:p>
    <w:p w14:paraId="63EBD568" w14:textId="02B5F174" w:rsidR="00793F7A" w:rsidRPr="00D93DCB" w:rsidRDefault="00D93DCB" w:rsidP="006B7A51">
      <w:pPr>
        <w:rPr>
          <w:b/>
          <w:sz w:val="24"/>
          <w:szCs w:val="24"/>
          <w:lang w:val="it-IT"/>
        </w:rPr>
      </w:pPr>
      <w:r w:rsidRPr="00D93DCB">
        <w:rPr>
          <w:b/>
          <w:sz w:val="24"/>
          <w:szCs w:val="24"/>
          <w:lang w:val="it-IT"/>
        </w:rPr>
        <w:t xml:space="preserve">Modulo </w:t>
      </w:r>
      <w:r w:rsidR="001E0087">
        <w:rPr>
          <w:b/>
          <w:sz w:val="24"/>
          <w:szCs w:val="24"/>
          <w:lang w:val="it-IT"/>
        </w:rPr>
        <w:t>1</w:t>
      </w:r>
      <w:r w:rsidRPr="00D93DCB">
        <w:rPr>
          <w:b/>
          <w:sz w:val="24"/>
          <w:szCs w:val="24"/>
          <w:lang w:val="it-IT"/>
        </w:rPr>
        <w:t>) Domanda</w:t>
      </w:r>
    </w:p>
    <w:p w14:paraId="1D6BB9D8" w14:textId="2CBE32AE" w:rsidR="00D93DCB" w:rsidRPr="00D93DCB" w:rsidRDefault="00D93DCB" w:rsidP="006B7A51">
      <w:pPr>
        <w:rPr>
          <w:b/>
          <w:sz w:val="24"/>
          <w:szCs w:val="24"/>
          <w:lang w:val="it-IT"/>
        </w:rPr>
      </w:pPr>
      <w:r w:rsidRPr="00D93DCB">
        <w:rPr>
          <w:b/>
          <w:sz w:val="24"/>
          <w:szCs w:val="24"/>
          <w:lang w:val="it-IT"/>
        </w:rPr>
        <w:t xml:space="preserve">Modulo </w:t>
      </w:r>
      <w:r w:rsidR="001E0087">
        <w:rPr>
          <w:b/>
          <w:sz w:val="24"/>
          <w:szCs w:val="24"/>
          <w:lang w:val="it-IT"/>
        </w:rPr>
        <w:t>2</w:t>
      </w:r>
      <w:r w:rsidRPr="00D93DCB">
        <w:rPr>
          <w:b/>
          <w:sz w:val="24"/>
          <w:szCs w:val="24"/>
          <w:lang w:val="it-IT"/>
        </w:rPr>
        <w:t>) Formulario</w:t>
      </w:r>
    </w:p>
    <w:p w14:paraId="3993F7EA" w14:textId="18CE48D7" w:rsidR="00D93DCB" w:rsidRPr="00D93DCB" w:rsidRDefault="00D93DCB" w:rsidP="006B7A51">
      <w:pPr>
        <w:rPr>
          <w:b/>
          <w:sz w:val="24"/>
          <w:szCs w:val="24"/>
          <w:lang w:val="it-IT"/>
        </w:rPr>
      </w:pPr>
      <w:r w:rsidRPr="00D93DCB">
        <w:rPr>
          <w:b/>
          <w:sz w:val="24"/>
          <w:szCs w:val="24"/>
          <w:lang w:val="it-IT"/>
        </w:rPr>
        <w:t xml:space="preserve">Modulo </w:t>
      </w:r>
      <w:r w:rsidR="001E0087">
        <w:rPr>
          <w:b/>
          <w:sz w:val="24"/>
          <w:szCs w:val="24"/>
          <w:lang w:val="it-IT"/>
        </w:rPr>
        <w:t>3</w:t>
      </w:r>
      <w:r w:rsidRPr="00D93DCB">
        <w:rPr>
          <w:b/>
          <w:sz w:val="24"/>
          <w:szCs w:val="24"/>
          <w:lang w:val="it-IT"/>
        </w:rPr>
        <w:t>) Scheda Finanziaria</w:t>
      </w:r>
    </w:p>
    <w:p w14:paraId="17B74C8F" w14:textId="217AF80E" w:rsidR="00D93DCB" w:rsidRDefault="00D93DCB" w:rsidP="006B7A51">
      <w:pPr>
        <w:rPr>
          <w:b/>
          <w:sz w:val="24"/>
          <w:szCs w:val="24"/>
          <w:lang w:val="it-IT"/>
        </w:rPr>
      </w:pPr>
      <w:r w:rsidRPr="00D93DCB">
        <w:rPr>
          <w:b/>
          <w:sz w:val="24"/>
          <w:szCs w:val="24"/>
          <w:lang w:val="it-IT"/>
        </w:rPr>
        <w:t xml:space="preserve">Modulo </w:t>
      </w:r>
      <w:r w:rsidR="001E0087">
        <w:rPr>
          <w:b/>
          <w:sz w:val="24"/>
          <w:szCs w:val="24"/>
          <w:lang w:val="it-IT"/>
        </w:rPr>
        <w:t>4</w:t>
      </w:r>
      <w:r w:rsidRPr="00D93DCB">
        <w:rPr>
          <w:b/>
          <w:sz w:val="24"/>
          <w:szCs w:val="24"/>
          <w:lang w:val="it-IT"/>
        </w:rPr>
        <w:t>) Atto unilaterale</w:t>
      </w:r>
    </w:p>
    <w:p w14:paraId="261184AA" w14:textId="4758B7AB" w:rsidR="00CE1435" w:rsidRDefault="00CE1435" w:rsidP="006B7A51">
      <w:pPr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>Modulo 5) Cause di esclusione</w:t>
      </w:r>
    </w:p>
    <w:p w14:paraId="13C5D6E8" w14:textId="77777777" w:rsidR="001E0087" w:rsidRDefault="001E0087" w:rsidP="00D93DCB">
      <w:pPr>
        <w:ind w:left="720"/>
        <w:rPr>
          <w:b/>
          <w:sz w:val="24"/>
          <w:szCs w:val="24"/>
          <w:lang w:val="it-IT"/>
        </w:rPr>
      </w:pPr>
    </w:p>
    <w:p w14:paraId="326325EC" w14:textId="62754A9E" w:rsidR="000766A6" w:rsidRPr="00793F7A" w:rsidRDefault="00AA5173" w:rsidP="005D2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hd w:val="clear" w:color="auto" w:fill="DBE5F1" w:themeFill="accent1" w:themeFillTint="33"/>
        <w:ind w:left="-142"/>
        <w:rPr>
          <w:lang w:val="it-IT"/>
        </w:rPr>
      </w:pPr>
      <w:r w:rsidRPr="00AA5173">
        <w:rPr>
          <w:b/>
          <w:bCs/>
          <w:lang w:val="it-IT"/>
        </w:rPr>
        <w:t>MODELLO 0</w:t>
      </w:r>
      <w:r w:rsidR="001E0087">
        <w:rPr>
          <w:b/>
          <w:bCs/>
          <w:lang w:val="it-IT"/>
        </w:rPr>
        <w:t>1</w:t>
      </w:r>
      <w:r w:rsidRPr="00AA5173">
        <w:rPr>
          <w:b/>
          <w:bCs/>
          <w:lang w:val="it-IT"/>
        </w:rPr>
        <w:t>:</w:t>
      </w:r>
      <w:r>
        <w:rPr>
          <w:b/>
          <w:bCs/>
          <w:lang w:val="it-IT"/>
        </w:rPr>
        <w:t xml:space="preserve"> </w:t>
      </w:r>
      <w:r w:rsidRPr="00AA5173">
        <w:rPr>
          <w:b/>
          <w:bCs/>
          <w:lang w:val="it-IT"/>
        </w:rPr>
        <w:t>DOMANDA DI AMMISSIONE AL FINANZIAMENTO</w:t>
      </w:r>
    </w:p>
    <w:tbl>
      <w:tblPr>
        <w:tblStyle w:val="Grigliatabella"/>
        <w:tblW w:w="8755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6804"/>
      </w:tblGrid>
      <w:tr w:rsidR="000766A6" w:rsidRPr="00D06CCE" w14:paraId="5E21B079" w14:textId="77777777" w:rsidTr="00B14D0D">
        <w:tc>
          <w:tcPr>
            <w:tcW w:w="1951" w:type="dxa"/>
            <w:tcBorders>
              <w:right w:val="single" w:sz="4" w:space="0" w:color="auto"/>
            </w:tcBorders>
          </w:tcPr>
          <w:p w14:paraId="20B2A248" w14:textId="77777777" w:rsidR="000766A6" w:rsidRPr="00D06CCE" w:rsidRDefault="00000000">
            <w:pPr>
              <w:rPr>
                <w:sz w:val="24"/>
                <w:szCs w:val="24"/>
              </w:rPr>
            </w:pPr>
            <w:r w:rsidRPr="00D06CCE">
              <w:rPr>
                <w:sz w:val="24"/>
                <w:szCs w:val="24"/>
              </w:rPr>
              <w:t>Il/La sottoscritto/a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0B7F05" w14:textId="77777777" w:rsidR="000766A6" w:rsidRPr="00D06CCE" w:rsidRDefault="000766A6">
            <w:pPr>
              <w:rPr>
                <w:sz w:val="24"/>
                <w:szCs w:val="24"/>
              </w:rPr>
            </w:pPr>
          </w:p>
          <w:p w14:paraId="00086BF1" w14:textId="77777777" w:rsidR="00712A2D" w:rsidRPr="00D06CCE" w:rsidRDefault="00712A2D">
            <w:pPr>
              <w:rPr>
                <w:sz w:val="24"/>
                <w:szCs w:val="24"/>
              </w:rPr>
            </w:pPr>
          </w:p>
        </w:tc>
      </w:tr>
      <w:tr w:rsidR="00712A2D" w:rsidRPr="00D06CCE" w14:paraId="0AB79A8E" w14:textId="77777777" w:rsidTr="00B14D0D">
        <w:tc>
          <w:tcPr>
            <w:tcW w:w="1951" w:type="dxa"/>
          </w:tcPr>
          <w:p w14:paraId="1DD3ACFE" w14:textId="77777777" w:rsidR="00712A2D" w:rsidRPr="00D06CCE" w:rsidRDefault="00712A2D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03FAC" w14:textId="77777777" w:rsidR="00712A2D" w:rsidRPr="00D06CCE" w:rsidRDefault="00712A2D">
            <w:pPr>
              <w:rPr>
                <w:sz w:val="24"/>
                <w:szCs w:val="24"/>
              </w:rPr>
            </w:pPr>
          </w:p>
        </w:tc>
      </w:tr>
      <w:tr w:rsidR="000766A6" w:rsidRPr="00D06CCE" w14:paraId="7DF52D6A" w14:textId="77777777" w:rsidTr="00B14D0D">
        <w:tc>
          <w:tcPr>
            <w:tcW w:w="1951" w:type="dxa"/>
            <w:tcBorders>
              <w:right w:val="single" w:sz="4" w:space="0" w:color="auto"/>
            </w:tcBorders>
          </w:tcPr>
          <w:p w14:paraId="4D7C0D71" w14:textId="77777777" w:rsidR="000766A6" w:rsidRPr="00D06CCE" w:rsidRDefault="00000000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Nato/a 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889965" w14:textId="77777777" w:rsidR="000766A6" w:rsidRPr="00D06CCE" w:rsidRDefault="000766A6">
            <w:pPr>
              <w:rPr>
                <w:sz w:val="24"/>
                <w:szCs w:val="24"/>
              </w:rPr>
            </w:pPr>
          </w:p>
          <w:p w14:paraId="2B1C765A" w14:textId="77777777" w:rsidR="00712A2D" w:rsidRPr="00D06CCE" w:rsidRDefault="00712A2D">
            <w:pPr>
              <w:rPr>
                <w:sz w:val="24"/>
                <w:szCs w:val="24"/>
              </w:rPr>
            </w:pPr>
          </w:p>
        </w:tc>
      </w:tr>
      <w:tr w:rsidR="00712A2D" w:rsidRPr="00D06CCE" w14:paraId="0EF081D8" w14:textId="77777777" w:rsidTr="00B14D0D">
        <w:tc>
          <w:tcPr>
            <w:tcW w:w="1951" w:type="dxa"/>
          </w:tcPr>
          <w:p w14:paraId="0A2DC315" w14:textId="77777777" w:rsidR="00712A2D" w:rsidRPr="00D06CCE" w:rsidRDefault="00712A2D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1B6DA" w14:textId="77777777" w:rsidR="00712A2D" w:rsidRPr="00D06CCE" w:rsidRDefault="00712A2D">
            <w:pPr>
              <w:rPr>
                <w:sz w:val="24"/>
                <w:szCs w:val="24"/>
              </w:rPr>
            </w:pPr>
          </w:p>
        </w:tc>
      </w:tr>
      <w:tr w:rsidR="000766A6" w:rsidRPr="00D06CCE" w14:paraId="5C9E66E2" w14:textId="77777777" w:rsidTr="00B14D0D">
        <w:tc>
          <w:tcPr>
            <w:tcW w:w="1951" w:type="dxa"/>
            <w:tcBorders>
              <w:right w:val="single" w:sz="4" w:space="0" w:color="auto"/>
            </w:tcBorders>
          </w:tcPr>
          <w:p w14:paraId="41DC29BA" w14:textId="77777777" w:rsidR="000766A6" w:rsidRPr="00D06CCE" w:rsidRDefault="00000000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Il (data di nascita)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66118C" w14:textId="77777777" w:rsidR="000766A6" w:rsidRPr="00D06CCE" w:rsidRDefault="000766A6">
            <w:pPr>
              <w:rPr>
                <w:sz w:val="24"/>
                <w:szCs w:val="24"/>
              </w:rPr>
            </w:pPr>
          </w:p>
          <w:p w14:paraId="3639A5E7" w14:textId="77777777" w:rsidR="00712A2D" w:rsidRPr="00D06CCE" w:rsidRDefault="00712A2D">
            <w:pPr>
              <w:rPr>
                <w:sz w:val="24"/>
                <w:szCs w:val="24"/>
              </w:rPr>
            </w:pPr>
          </w:p>
        </w:tc>
      </w:tr>
      <w:tr w:rsidR="00712A2D" w:rsidRPr="00D06CCE" w14:paraId="3A05B8C9" w14:textId="77777777" w:rsidTr="00B14D0D">
        <w:tc>
          <w:tcPr>
            <w:tcW w:w="1951" w:type="dxa"/>
          </w:tcPr>
          <w:p w14:paraId="379BA8F4" w14:textId="77777777" w:rsidR="00712A2D" w:rsidRPr="00D06CCE" w:rsidRDefault="00712A2D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D5794" w14:textId="77777777" w:rsidR="00712A2D" w:rsidRPr="00D06CCE" w:rsidRDefault="00712A2D">
            <w:pPr>
              <w:rPr>
                <w:sz w:val="24"/>
                <w:szCs w:val="24"/>
              </w:rPr>
            </w:pPr>
          </w:p>
        </w:tc>
      </w:tr>
      <w:tr w:rsidR="000766A6" w:rsidRPr="00D06CCE" w14:paraId="048F0253" w14:textId="77777777" w:rsidTr="00B14D0D">
        <w:tc>
          <w:tcPr>
            <w:tcW w:w="1951" w:type="dxa"/>
            <w:tcBorders>
              <w:right w:val="single" w:sz="4" w:space="0" w:color="auto"/>
            </w:tcBorders>
          </w:tcPr>
          <w:p w14:paraId="43DDCF62" w14:textId="77777777" w:rsidR="000766A6" w:rsidRPr="00D06CCE" w:rsidRDefault="00000000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Residente in (Comune)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812808" w14:textId="77777777" w:rsidR="000766A6" w:rsidRPr="00D06CCE" w:rsidRDefault="000766A6">
            <w:pPr>
              <w:rPr>
                <w:sz w:val="24"/>
                <w:szCs w:val="24"/>
              </w:rPr>
            </w:pPr>
          </w:p>
          <w:p w14:paraId="2F69AFEE" w14:textId="77777777" w:rsidR="00712A2D" w:rsidRPr="00D06CCE" w:rsidRDefault="00712A2D">
            <w:pPr>
              <w:rPr>
                <w:sz w:val="24"/>
                <w:szCs w:val="24"/>
              </w:rPr>
            </w:pPr>
          </w:p>
        </w:tc>
      </w:tr>
      <w:tr w:rsidR="00712A2D" w:rsidRPr="00D06CCE" w14:paraId="4E94AEE2" w14:textId="77777777" w:rsidTr="00B14D0D">
        <w:tc>
          <w:tcPr>
            <w:tcW w:w="1951" w:type="dxa"/>
          </w:tcPr>
          <w:p w14:paraId="79503CA5" w14:textId="77777777" w:rsidR="00712A2D" w:rsidRPr="00D06CCE" w:rsidRDefault="00712A2D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37177" w14:textId="77777777" w:rsidR="00712A2D" w:rsidRPr="00D06CCE" w:rsidRDefault="00712A2D">
            <w:pPr>
              <w:rPr>
                <w:sz w:val="24"/>
                <w:szCs w:val="24"/>
              </w:rPr>
            </w:pPr>
          </w:p>
        </w:tc>
      </w:tr>
      <w:tr w:rsidR="000766A6" w:rsidRPr="00D06CCE" w14:paraId="6C2C1F67" w14:textId="77777777" w:rsidTr="00B14D0D">
        <w:tc>
          <w:tcPr>
            <w:tcW w:w="1951" w:type="dxa"/>
            <w:tcBorders>
              <w:right w:val="single" w:sz="4" w:space="0" w:color="auto"/>
            </w:tcBorders>
          </w:tcPr>
          <w:p w14:paraId="7D58DADA" w14:textId="77777777" w:rsidR="000766A6" w:rsidRPr="00D06CCE" w:rsidRDefault="00000000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Via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ACBDBD" w14:textId="77777777" w:rsidR="000766A6" w:rsidRPr="00D06CCE" w:rsidRDefault="000766A6">
            <w:pPr>
              <w:rPr>
                <w:sz w:val="24"/>
                <w:szCs w:val="24"/>
              </w:rPr>
            </w:pPr>
          </w:p>
          <w:p w14:paraId="54D0DFF2" w14:textId="77777777" w:rsidR="00712A2D" w:rsidRPr="00D06CCE" w:rsidRDefault="00712A2D">
            <w:pPr>
              <w:rPr>
                <w:sz w:val="24"/>
                <w:szCs w:val="24"/>
              </w:rPr>
            </w:pPr>
          </w:p>
        </w:tc>
      </w:tr>
      <w:tr w:rsidR="00712A2D" w:rsidRPr="00D06CCE" w14:paraId="77194A22" w14:textId="77777777" w:rsidTr="00B14D0D">
        <w:tc>
          <w:tcPr>
            <w:tcW w:w="1951" w:type="dxa"/>
          </w:tcPr>
          <w:p w14:paraId="2861D444" w14:textId="77777777" w:rsidR="00712A2D" w:rsidRPr="00D06CCE" w:rsidRDefault="00712A2D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90673" w14:textId="77777777" w:rsidR="00712A2D" w:rsidRPr="00D06CCE" w:rsidRDefault="00712A2D">
            <w:pPr>
              <w:rPr>
                <w:sz w:val="24"/>
                <w:szCs w:val="24"/>
              </w:rPr>
            </w:pPr>
          </w:p>
        </w:tc>
      </w:tr>
      <w:tr w:rsidR="000766A6" w:rsidRPr="00D06CCE" w14:paraId="3C5603CC" w14:textId="77777777" w:rsidTr="00B14D0D">
        <w:tc>
          <w:tcPr>
            <w:tcW w:w="1951" w:type="dxa"/>
            <w:tcBorders>
              <w:right w:val="single" w:sz="4" w:space="0" w:color="auto"/>
            </w:tcBorders>
          </w:tcPr>
          <w:p w14:paraId="73BDA01C" w14:textId="77777777" w:rsidR="000766A6" w:rsidRPr="00D06CCE" w:rsidRDefault="00000000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CAP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5D74960" w14:textId="77777777" w:rsidR="000766A6" w:rsidRPr="00D06CCE" w:rsidRDefault="000766A6">
            <w:pPr>
              <w:rPr>
                <w:sz w:val="24"/>
                <w:szCs w:val="24"/>
              </w:rPr>
            </w:pPr>
          </w:p>
          <w:p w14:paraId="4CB44F60" w14:textId="77777777" w:rsidR="00712A2D" w:rsidRPr="00D06CCE" w:rsidRDefault="00712A2D">
            <w:pPr>
              <w:rPr>
                <w:sz w:val="24"/>
                <w:szCs w:val="24"/>
              </w:rPr>
            </w:pPr>
          </w:p>
        </w:tc>
      </w:tr>
      <w:tr w:rsidR="00712A2D" w:rsidRPr="00D06CCE" w14:paraId="5ED8BA58" w14:textId="77777777" w:rsidTr="00B14D0D">
        <w:tc>
          <w:tcPr>
            <w:tcW w:w="1951" w:type="dxa"/>
          </w:tcPr>
          <w:p w14:paraId="28AB1F33" w14:textId="77777777" w:rsidR="00712A2D" w:rsidRPr="00D06CCE" w:rsidRDefault="00712A2D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8AFAF" w14:textId="77777777" w:rsidR="00712A2D" w:rsidRPr="00D06CCE" w:rsidRDefault="00712A2D">
            <w:pPr>
              <w:rPr>
                <w:sz w:val="24"/>
                <w:szCs w:val="24"/>
              </w:rPr>
            </w:pPr>
          </w:p>
        </w:tc>
      </w:tr>
      <w:tr w:rsidR="000766A6" w:rsidRPr="00D06CCE" w14:paraId="42DAD884" w14:textId="77777777" w:rsidTr="00B14D0D">
        <w:trPr>
          <w:trHeight w:val="58"/>
        </w:trPr>
        <w:tc>
          <w:tcPr>
            <w:tcW w:w="1951" w:type="dxa"/>
            <w:tcBorders>
              <w:right w:val="single" w:sz="4" w:space="0" w:color="auto"/>
            </w:tcBorders>
          </w:tcPr>
          <w:p w14:paraId="4ADC6E7E" w14:textId="77777777" w:rsidR="000766A6" w:rsidRPr="00D06CCE" w:rsidRDefault="00000000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Codice Fiscale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2A0C69" w14:textId="77777777" w:rsidR="000766A6" w:rsidRPr="00D06CCE" w:rsidRDefault="000766A6">
            <w:pPr>
              <w:rPr>
                <w:sz w:val="24"/>
                <w:szCs w:val="24"/>
              </w:rPr>
            </w:pPr>
          </w:p>
          <w:p w14:paraId="0587B942" w14:textId="77777777" w:rsidR="00712A2D" w:rsidRPr="00D06CCE" w:rsidRDefault="00712A2D">
            <w:pPr>
              <w:rPr>
                <w:sz w:val="24"/>
                <w:szCs w:val="24"/>
              </w:rPr>
            </w:pPr>
          </w:p>
        </w:tc>
      </w:tr>
    </w:tbl>
    <w:p w14:paraId="4D6C6F3E" w14:textId="77777777" w:rsidR="00F31FC9" w:rsidRPr="001E0087" w:rsidRDefault="00F31FC9" w:rsidP="00F31FC9">
      <w:pPr>
        <w:ind w:left="-284"/>
        <w:rPr>
          <w:sz w:val="16"/>
          <w:szCs w:val="16"/>
          <w:lang w:val="it-IT"/>
        </w:rPr>
      </w:pPr>
    </w:p>
    <w:p w14:paraId="60B11AFD" w14:textId="1AFEF7CB" w:rsidR="000766A6" w:rsidRPr="00AA5173" w:rsidRDefault="00AA5173" w:rsidP="00AD0B98">
      <w:pPr>
        <w:ind w:left="-284"/>
        <w:jc w:val="center"/>
        <w:rPr>
          <w:i/>
          <w:iCs/>
          <w:sz w:val="24"/>
          <w:szCs w:val="24"/>
          <w:lang w:val="it-IT"/>
        </w:rPr>
      </w:pPr>
      <w:bookmarkStart w:id="3" w:name="_Hlk225942345"/>
      <w:r w:rsidRPr="00AA5173">
        <w:rPr>
          <w:sz w:val="24"/>
          <w:szCs w:val="24"/>
          <w:lang w:val="it-IT"/>
        </w:rPr>
        <w:t xml:space="preserve">in qualità di legale rappresentante del soggetto proponente </w:t>
      </w:r>
      <w:r w:rsidRPr="00AA5173">
        <w:rPr>
          <w:i/>
          <w:iCs/>
          <w:sz w:val="24"/>
          <w:szCs w:val="24"/>
          <w:lang w:val="it-IT"/>
        </w:rPr>
        <w:t>(o del Capofila/Mandataria dell’ATS costituita o costituenda)</w:t>
      </w:r>
    </w:p>
    <w:bookmarkEnd w:id="3"/>
    <w:p w14:paraId="2A21E8BA" w14:textId="77777777" w:rsidR="00AA5173" w:rsidRDefault="00AA5173" w:rsidP="00AA5173">
      <w:pPr>
        <w:pStyle w:val="Default"/>
        <w:ind w:left="-284"/>
        <w:rPr>
          <w:sz w:val="18"/>
          <w:szCs w:val="18"/>
        </w:rPr>
      </w:pPr>
    </w:p>
    <w:p w14:paraId="0A7A5067" w14:textId="22F7AE0B" w:rsidR="00AA5173" w:rsidRPr="00AA5173" w:rsidRDefault="00AA5173" w:rsidP="00AA5173">
      <w:pPr>
        <w:pStyle w:val="Default"/>
        <w:ind w:left="-284"/>
        <w:rPr>
          <w:rFonts w:asciiTheme="minorHAnsi" w:hAnsiTheme="minorHAnsi" w:cstheme="minorBidi"/>
          <w:i/>
          <w:iCs/>
          <w:color w:val="auto"/>
        </w:rPr>
      </w:pPr>
      <w:r w:rsidRPr="00AA5173">
        <w:rPr>
          <w:rFonts w:asciiTheme="minorHAnsi" w:hAnsiTheme="minorHAnsi" w:cstheme="minorBidi"/>
          <w:i/>
          <w:iCs/>
          <w:color w:val="auto"/>
        </w:rPr>
        <w:t xml:space="preserve">Riportare i dati </w:t>
      </w:r>
      <w:r w:rsidR="009B3B31">
        <w:rPr>
          <w:rFonts w:asciiTheme="minorHAnsi" w:hAnsiTheme="minorHAnsi" w:cstheme="minorBidi"/>
          <w:i/>
          <w:iCs/>
          <w:color w:val="auto"/>
        </w:rPr>
        <w:t xml:space="preserve">Ente (nel caso di ATI/ATS </w:t>
      </w:r>
      <w:r w:rsidRPr="00AA5173">
        <w:rPr>
          <w:rFonts w:asciiTheme="minorHAnsi" w:hAnsiTheme="minorHAnsi" w:cstheme="minorBidi"/>
          <w:i/>
          <w:iCs/>
          <w:color w:val="auto"/>
        </w:rPr>
        <w:t>della Capofila Mandataria</w:t>
      </w:r>
      <w:r>
        <w:rPr>
          <w:rFonts w:asciiTheme="minorHAnsi" w:hAnsiTheme="minorHAnsi" w:cstheme="minorBidi"/>
          <w:i/>
          <w:iCs/>
          <w:color w:val="auto"/>
        </w:rPr>
        <w:t>)</w:t>
      </w:r>
      <w:r w:rsidRPr="00AA5173">
        <w:rPr>
          <w:rFonts w:asciiTheme="minorHAnsi" w:hAnsiTheme="minorHAnsi" w:cstheme="minorBidi"/>
          <w:i/>
          <w:iCs/>
          <w:color w:val="auto"/>
        </w:rPr>
        <w:t xml:space="preserve"> </w:t>
      </w:r>
    </w:p>
    <w:tbl>
      <w:tblPr>
        <w:tblStyle w:val="Grigliatabella"/>
        <w:tblW w:w="8647" w:type="dxa"/>
        <w:tblLook w:val="04A0" w:firstRow="1" w:lastRow="0" w:firstColumn="1" w:lastColumn="0" w:noHBand="0" w:noVBand="1"/>
      </w:tblPr>
      <w:tblGrid>
        <w:gridCol w:w="1843"/>
        <w:gridCol w:w="6804"/>
      </w:tblGrid>
      <w:tr w:rsidR="00DD2509" w:rsidRPr="00F62C01" w14:paraId="797071E7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BAD99" w14:textId="77777777" w:rsidR="00DD2509" w:rsidRPr="00D06CCE" w:rsidRDefault="00DD2509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FBBB2" w14:textId="77777777" w:rsidR="00DD2509" w:rsidRPr="001E0087" w:rsidRDefault="00DD2509">
            <w:pPr>
              <w:rPr>
                <w:sz w:val="24"/>
                <w:szCs w:val="24"/>
                <w:lang w:val="it-IT"/>
              </w:rPr>
            </w:pPr>
          </w:p>
        </w:tc>
      </w:tr>
      <w:tr w:rsidR="00AE7600" w:rsidRPr="00D06CCE" w14:paraId="6CB8FF36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64224D" w14:textId="59AAE16E" w:rsidR="00AE7600" w:rsidRPr="00D06CCE" w:rsidRDefault="00AE7600">
            <w:pPr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Denominazione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1A82BF" w14:textId="77777777" w:rsidR="00AE7600" w:rsidRDefault="00AE7600">
            <w:pPr>
              <w:rPr>
                <w:sz w:val="24"/>
                <w:szCs w:val="24"/>
              </w:rPr>
            </w:pPr>
          </w:p>
          <w:p w14:paraId="79848A42" w14:textId="77777777" w:rsidR="00AE7600" w:rsidRPr="00D06CCE" w:rsidRDefault="00AE7600">
            <w:pPr>
              <w:rPr>
                <w:sz w:val="24"/>
                <w:szCs w:val="24"/>
              </w:rPr>
            </w:pPr>
          </w:p>
        </w:tc>
      </w:tr>
      <w:tr w:rsidR="00AE7600" w:rsidRPr="00D06CCE" w14:paraId="72C89E37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22DEAF2" w14:textId="77777777" w:rsidR="00AE7600" w:rsidRPr="00D06CCE" w:rsidRDefault="00AE7600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9AFC2A" w14:textId="77777777" w:rsidR="00AE7600" w:rsidRPr="00D06CCE" w:rsidRDefault="00AE7600">
            <w:pPr>
              <w:rPr>
                <w:sz w:val="24"/>
                <w:szCs w:val="24"/>
              </w:rPr>
            </w:pPr>
          </w:p>
        </w:tc>
      </w:tr>
      <w:tr w:rsidR="000766A6" w:rsidRPr="00D06CCE" w14:paraId="759398FE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7B68E2" w14:textId="77777777" w:rsidR="000766A6" w:rsidRPr="00D06CCE" w:rsidRDefault="00000000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Codice Fiscale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0E81E0" w14:textId="77777777" w:rsidR="000766A6" w:rsidRPr="00D06CCE" w:rsidRDefault="000766A6">
            <w:pPr>
              <w:rPr>
                <w:sz w:val="24"/>
                <w:szCs w:val="24"/>
              </w:rPr>
            </w:pPr>
          </w:p>
          <w:p w14:paraId="287397CF" w14:textId="77777777" w:rsidR="00DD2509" w:rsidRPr="00D06CCE" w:rsidRDefault="00DD2509">
            <w:pPr>
              <w:rPr>
                <w:sz w:val="24"/>
                <w:szCs w:val="24"/>
              </w:rPr>
            </w:pPr>
          </w:p>
        </w:tc>
      </w:tr>
      <w:tr w:rsidR="00DD2509" w:rsidRPr="00D06CCE" w14:paraId="72DD8E53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60521" w14:textId="77777777" w:rsidR="00DD2509" w:rsidRPr="00D06CCE" w:rsidRDefault="00DD2509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6F9616" w14:textId="77777777" w:rsidR="00DD2509" w:rsidRPr="00D06CCE" w:rsidRDefault="00DD2509">
            <w:pPr>
              <w:rPr>
                <w:sz w:val="24"/>
                <w:szCs w:val="24"/>
              </w:rPr>
            </w:pPr>
          </w:p>
        </w:tc>
      </w:tr>
      <w:tr w:rsidR="000766A6" w:rsidRPr="00D06CCE" w14:paraId="2B32643F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613C57" w14:textId="77777777" w:rsidR="000766A6" w:rsidRPr="00D06CCE" w:rsidRDefault="00000000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Partita IVA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412805" w14:textId="77777777" w:rsidR="000766A6" w:rsidRPr="00D06CCE" w:rsidRDefault="000766A6">
            <w:pPr>
              <w:rPr>
                <w:sz w:val="24"/>
                <w:szCs w:val="24"/>
              </w:rPr>
            </w:pPr>
          </w:p>
          <w:p w14:paraId="3F549705" w14:textId="77777777" w:rsidR="00DD2509" w:rsidRPr="00D06CCE" w:rsidRDefault="00DD2509">
            <w:pPr>
              <w:rPr>
                <w:sz w:val="24"/>
                <w:szCs w:val="24"/>
              </w:rPr>
            </w:pPr>
          </w:p>
        </w:tc>
      </w:tr>
      <w:tr w:rsidR="00DD2509" w:rsidRPr="00D06CCE" w14:paraId="41501AFE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3CC71" w14:textId="77777777" w:rsidR="00DD2509" w:rsidRPr="00D06CCE" w:rsidRDefault="00DD2509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6B9BA" w14:textId="77777777" w:rsidR="00DD2509" w:rsidRPr="00D06CCE" w:rsidRDefault="00DD2509">
            <w:pPr>
              <w:rPr>
                <w:sz w:val="24"/>
                <w:szCs w:val="24"/>
              </w:rPr>
            </w:pPr>
          </w:p>
        </w:tc>
      </w:tr>
      <w:tr w:rsidR="000766A6" w:rsidRPr="00D06CCE" w14:paraId="4D7C267A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3C9F06" w14:textId="77777777" w:rsidR="000766A6" w:rsidRPr="00D06CCE" w:rsidRDefault="00000000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Sede legale (Comune)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6E70D8" w14:textId="77777777" w:rsidR="000766A6" w:rsidRPr="00D06CCE" w:rsidRDefault="000766A6">
            <w:pPr>
              <w:rPr>
                <w:sz w:val="24"/>
                <w:szCs w:val="24"/>
              </w:rPr>
            </w:pPr>
          </w:p>
          <w:p w14:paraId="7BAD96B9" w14:textId="77777777" w:rsidR="00DD2509" w:rsidRPr="00D06CCE" w:rsidRDefault="00DD2509">
            <w:pPr>
              <w:rPr>
                <w:sz w:val="24"/>
                <w:szCs w:val="24"/>
              </w:rPr>
            </w:pPr>
          </w:p>
        </w:tc>
      </w:tr>
      <w:tr w:rsidR="00DD2509" w:rsidRPr="00D06CCE" w14:paraId="0EBDF84A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52815" w14:textId="77777777" w:rsidR="00DD2509" w:rsidRPr="00D06CCE" w:rsidRDefault="00DD2509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F6260" w14:textId="77777777" w:rsidR="00DD2509" w:rsidRPr="00D06CCE" w:rsidRDefault="00DD2509">
            <w:pPr>
              <w:rPr>
                <w:sz w:val="24"/>
                <w:szCs w:val="24"/>
              </w:rPr>
            </w:pPr>
          </w:p>
        </w:tc>
      </w:tr>
      <w:tr w:rsidR="000766A6" w:rsidRPr="00D06CCE" w14:paraId="0156F4B8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DCE61F" w14:textId="77777777" w:rsidR="000766A6" w:rsidRPr="00D06CCE" w:rsidRDefault="00000000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Via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84874EB" w14:textId="77777777" w:rsidR="000766A6" w:rsidRPr="00D06CCE" w:rsidRDefault="000766A6">
            <w:pPr>
              <w:rPr>
                <w:sz w:val="24"/>
                <w:szCs w:val="24"/>
              </w:rPr>
            </w:pPr>
          </w:p>
          <w:p w14:paraId="6B74F7E5" w14:textId="77777777" w:rsidR="00DD2509" w:rsidRPr="00D06CCE" w:rsidRDefault="00DD2509">
            <w:pPr>
              <w:rPr>
                <w:sz w:val="24"/>
                <w:szCs w:val="24"/>
              </w:rPr>
            </w:pPr>
          </w:p>
        </w:tc>
      </w:tr>
      <w:tr w:rsidR="00DD2509" w:rsidRPr="00D06CCE" w14:paraId="7A037CCA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3BC74" w14:textId="77777777" w:rsidR="00DD2509" w:rsidRPr="00D06CCE" w:rsidRDefault="00DD2509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14EA8" w14:textId="77777777" w:rsidR="00DD2509" w:rsidRPr="00D06CCE" w:rsidRDefault="00DD2509">
            <w:pPr>
              <w:rPr>
                <w:sz w:val="24"/>
                <w:szCs w:val="24"/>
              </w:rPr>
            </w:pPr>
          </w:p>
        </w:tc>
      </w:tr>
      <w:tr w:rsidR="000766A6" w:rsidRPr="00D06CCE" w14:paraId="2DE1D6EE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F6F94D" w14:textId="77777777" w:rsidR="000766A6" w:rsidRPr="00D06CCE" w:rsidRDefault="00000000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CAP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3C46AF" w14:textId="77777777" w:rsidR="00DD2509" w:rsidRDefault="00DD2509">
            <w:pPr>
              <w:rPr>
                <w:sz w:val="24"/>
                <w:szCs w:val="24"/>
              </w:rPr>
            </w:pPr>
          </w:p>
          <w:p w14:paraId="40C70399" w14:textId="77777777" w:rsidR="00BE517C" w:rsidRPr="00D06CCE" w:rsidRDefault="00BE517C">
            <w:pPr>
              <w:rPr>
                <w:sz w:val="24"/>
                <w:szCs w:val="24"/>
              </w:rPr>
            </w:pPr>
          </w:p>
        </w:tc>
      </w:tr>
      <w:tr w:rsidR="00DD2509" w:rsidRPr="00D06CCE" w14:paraId="785F29E2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BB756" w14:textId="77777777" w:rsidR="00DD2509" w:rsidRPr="00D06CCE" w:rsidRDefault="00DD2509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51623" w14:textId="77777777" w:rsidR="00DD2509" w:rsidRPr="00D06CCE" w:rsidRDefault="00DD2509">
            <w:pPr>
              <w:rPr>
                <w:sz w:val="24"/>
                <w:szCs w:val="24"/>
              </w:rPr>
            </w:pPr>
          </w:p>
        </w:tc>
      </w:tr>
      <w:tr w:rsidR="000766A6" w:rsidRPr="00D06CCE" w14:paraId="4A8F9F6F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FF33D7" w14:textId="77777777" w:rsidR="000766A6" w:rsidRPr="00D06CCE" w:rsidRDefault="00000000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Telefono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6130651" w14:textId="77777777" w:rsidR="00DD2509" w:rsidRDefault="00DD2509">
            <w:pPr>
              <w:rPr>
                <w:sz w:val="24"/>
                <w:szCs w:val="24"/>
              </w:rPr>
            </w:pPr>
          </w:p>
          <w:p w14:paraId="18748E9B" w14:textId="77777777" w:rsidR="00BE517C" w:rsidRPr="00D06CCE" w:rsidRDefault="00BE517C">
            <w:pPr>
              <w:rPr>
                <w:sz w:val="24"/>
                <w:szCs w:val="24"/>
              </w:rPr>
            </w:pPr>
          </w:p>
        </w:tc>
      </w:tr>
      <w:tr w:rsidR="00DD2509" w:rsidRPr="00D06CCE" w14:paraId="73BB1DC9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3BA85" w14:textId="77777777" w:rsidR="00DD2509" w:rsidRPr="00D06CCE" w:rsidRDefault="00DD2509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781CB" w14:textId="77777777" w:rsidR="00DD2509" w:rsidRPr="00D06CCE" w:rsidRDefault="00DD2509">
            <w:pPr>
              <w:rPr>
                <w:sz w:val="24"/>
                <w:szCs w:val="24"/>
              </w:rPr>
            </w:pPr>
          </w:p>
        </w:tc>
      </w:tr>
      <w:tr w:rsidR="000766A6" w:rsidRPr="00AA5173" w14:paraId="359A715A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E437F9" w14:textId="34289D43" w:rsidR="000766A6" w:rsidRPr="00D06CCE" w:rsidRDefault="00000000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 xml:space="preserve">PEC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2E2E3B4" w14:textId="77777777" w:rsidR="00DD2509" w:rsidRDefault="00DD2509">
            <w:pPr>
              <w:rPr>
                <w:sz w:val="24"/>
                <w:szCs w:val="24"/>
                <w:lang w:val="it-IT"/>
              </w:rPr>
            </w:pPr>
          </w:p>
          <w:p w14:paraId="08440C59" w14:textId="77777777" w:rsidR="00BE517C" w:rsidRPr="00D06CCE" w:rsidRDefault="00BE517C">
            <w:pPr>
              <w:rPr>
                <w:sz w:val="24"/>
                <w:szCs w:val="24"/>
                <w:lang w:val="it-IT"/>
              </w:rPr>
            </w:pPr>
          </w:p>
        </w:tc>
      </w:tr>
    </w:tbl>
    <w:p w14:paraId="64FD0A78" w14:textId="77777777" w:rsidR="00F31FC9" w:rsidRPr="00D06CCE" w:rsidRDefault="00F31FC9" w:rsidP="00F31FC9">
      <w:pPr>
        <w:ind w:left="-142"/>
        <w:rPr>
          <w:sz w:val="24"/>
          <w:szCs w:val="24"/>
          <w:lang w:val="it-IT"/>
        </w:rPr>
      </w:pPr>
    </w:p>
    <w:p w14:paraId="00FB4AF4" w14:textId="0185C0FC" w:rsidR="000766A6" w:rsidRPr="00D06CCE" w:rsidRDefault="00000000" w:rsidP="00D06CCE">
      <w:pPr>
        <w:ind w:left="-142"/>
        <w:jc w:val="both"/>
        <w:rPr>
          <w:sz w:val="24"/>
          <w:szCs w:val="24"/>
          <w:lang w:val="it-IT"/>
        </w:rPr>
      </w:pPr>
      <w:r w:rsidRPr="00D06CCE">
        <w:rPr>
          <w:sz w:val="24"/>
          <w:szCs w:val="24"/>
          <w:lang w:val="it-IT"/>
        </w:rPr>
        <w:t xml:space="preserve">In riferimento </w:t>
      </w:r>
      <w:r w:rsidRPr="00F458A4">
        <w:rPr>
          <w:sz w:val="24"/>
          <w:szCs w:val="24"/>
          <w:lang w:val="it-IT"/>
        </w:rPr>
        <w:t>all</w:t>
      </w:r>
      <w:r w:rsidRPr="00F458A4">
        <w:rPr>
          <w:i/>
          <w:iCs/>
          <w:sz w:val="24"/>
          <w:szCs w:val="24"/>
          <w:lang w:val="it-IT"/>
        </w:rPr>
        <w:t>’Avviso pubblic</w:t>
      </w:r>
      <w:r w:rsidR="00F458A4" w:rsidRPr="00F458A4">
        <w:rPr>
          <w:i/>
          <w:iCs/>
          <w:sz w:val="24"/>
          <w:szCs w:val="24"/>
          <w:lang w:val="it-IT"/>
        </w:rPr>
        <w:t>o</w:t>
      </w:r>
      <w:r w:rsidR="00F458A4">
        <w:rPr>
          <w:sz w:val="24"/>
          <w:szCs w:val="24"/>
          <w:lang w:val="it-IT"/>
        </w:rPr>
        <w:t xml:space="preserve"> </w:t>
      </w:r>
      <w:r w:rsidR="004E5058" w:rsidRPr="004E5058">
        <w:rPr>
          <w:i/>
          <w:iCs/>
          <w:sz w:val="24"/>
          <w:szCs w:val="24"/>
          <w:lang w:val="it-IT"/>
        </w:rPr>
        <w:t>per la Presentazione di progettazioni esecutive di interventi integrati di tipo educativo, formativo e di socializzazione, finalizzati all’inclusione attiva di giovani a rischio di devianza</w:t>
      </w:r>
      <w:r w:rsidR="001E0087">
        <w:rPr>
          <w:sz w:val="24"/>
          <w:szCs w:val="24"/>
          <w:lang w:val="it-IT"/>
        </w:rPr>
        <w:t xml:space="preserve"> </w:t>
      </w:r>
      <w:r w:rsidR="00AA5173">
        <w:rPr>
          <w:sz w:val="24"/>
          <w:szCs w:val="24"/>
          <w:lang w:val="it-IT"/>
        </w:rPr>
        <w:t xml:space="preserve">di cui alla </w:t>
      </w:r>
      <w:r w:rsidR="00AA5173" w:rsidRPr="00D06CCE">
        <w:rPr>
          <w:sz w:val="24"/>
          <w:szCs w:val="24"/>
          <w:lang w:val="it-IT"/>
        </w:rPr>
        <w:t>Determinazione Dirigenziale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18"/>
        <w:gridCol w:w="4317"/>
      </w:tblGrid>
      <w:tr w:rsidR="0055373D" w:rsidRPr="00D06CCE" w14:paraId="4945CB18" w14:textId="77777777" w:rsidTr="0055373D"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Grigliatabella"/>
              <w:tblW w:w="3295" w:type="dxa"/>
              <w:tblLook w:val="04A0" w:firstRow="1" w:lastRow="0" w:firstColumn="1" w:lastColumn="0" w:noHBand="0" w:noVBand="1"/>
            </w:tblPr>
            <w:tblGrid>
              <w:gridCol w:w="843"/>
              <w:gridCol w:w="2026"/>
              <w:gridCol w:w="426"/>
            </w:tblGrid>
            <w:tr w:rsidR="00D2131A" w14:paraId="186EBB81" w14:textId="3128DB4C" w:rsidTr="00D2131A">
              <w:tc>
                <w:tcPr>
                  <w:tcW w:w="8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855FEBE" w14:textId="5724B1C7" w:rsidR="00D2131A" w:rsidRDefault="00D2131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n. </w:t>
                  </w:r>
                </w:p>
              </w:tc>
              <w:tc>
                <w:tcPr>
                  <w:tcW w:w="202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061A77E6" w14:textId="77777777" w:rsidR="00D2131A" w:rsidRDefault="00D2131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07660DC" w14:textId="77777777" w:rsidR="00D2131A" w:rsidRDefault="00D2131A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6122AB0" w14:textId="77777777" w:rsidR="0055373D" w:rsidRPr="00D06CCE" w:rsidRDefault="0055373D">
            <w:pPr>
              <w:rPr>
                <w:sz w:val="24"/>
                <w:szCs w:val="24"/>
              </w:rPr>
            </w:pPr>
          </w:p>
        </w:tc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C5B43" w14:textId="77777777" w:rsidR="0055373D" w:rsidRPr="00D06CCE" w:rsidRDefault="0055373D">
            <w:pPr>
              <w:rPr>
                <w:sz w:val="24"/>
                <w:szCs w:val="24"/>
              </w:rPr>
            </w:pPr>
          </w:p>
        </w:tc>
      </w:tr>
    </w:tbl>
    <w:p w14:paraId="22ADC071" w14:textId="77777777" w:rsidR="00BE517C" w:rsidRDefault="00BE517C" w:rsidP="00F31FC9">
      <w:pPr>
        <w:jc w:val="center"/>
        <w:rPr>
          <w:b/>
          <w:sz w:val="24"/>
          <w:szCs w:val="24"/>
          <w:lang w:val="it-IT"/>
        </w:rPr>
      </w:pPr>
    </w:p>
    <w:tbl>
      <w:tblPr>
        <w:tblStyle w:val="Grigliatabella"/>
        <w:tblW w:w="2977" w:type="dxa"/>
        <w:tblLook w:val="04A0" w:firstRow="1" w:lastRow="0" w:firstColumn="1" w:lastColumn="0" w:noHBand="0" w:noVBand="1"/>
      </w:tblPr>
      <w:tblGrid>
        <w:gridCol w:w="939"/>
        <w:gridCol w:w="2038"/>
      </w:tblGrid>
      <w:tr w:rsidR="00D2131A" w14:paraId="25EAED75" w14:textId="77777777" w:rsidTr="00D2131A"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78A045" w14:textId="77777777" w:rsidR="00D2131A" w:rsidRDefault="00D2131A" w:rsidP="00551C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Del </w:t>
            </w:r>
          </w:p>
        </w:tc>
        <w:tc>
          <w:tcPr>
            <w:tcW w:w="2038" w:type="dxa"/>
            <w:tcBorders>
              <w:left w:val="single" w:sz="4" w:space="0" w:color="auto"/>
            </w:tcBorders>
            <w:shd w:val="clear" w:color="auto" w:fill="DBE5F1" w:themeFill="accent1" w:themeFillTint="33"/>
          </w:tcPr>
          <w:p w14:paraId="1CA94C90" w14:textId="77777777" w:rsidR="00D2131A" w:rsidRDefault="00D2131A" w:rsidP="00551C90">
            <w:pPr>
              <w:rPr>
                <w:sz w:val="24"/>
                <w:szCs w:val="24"/>
              </w:rPr>
            </w:pPr>
          </w:p>
        </w:tc>
      </w:tr>
    </w:tbl>
    <w:p w14:paraId="2A7ADCE2" w14:textId="77777777" w:rsidR="00D2131A" w:rsidRDefault="00D2131A" w:rsidP="00F31FC9">
      <w:pPr>
        <w:jc w:val="center"/>
        <w:rPr>
          <w:b/>
          <w:sz w:val="24"/>
          <w:szCs w:val="24"/>
          <w:lang w:val="it-IT"/>
        </w:rPr>
      </w:pPr>
    </w:p>
    <w:p w14:paraId="1CD6D8B9" w14:textId="33AA2DDA" w:rsidR="00BE517C" w:rsidRDefault="00000000" w:rsidP="00F31FC9">
      <w:pPr>
        <w:jc w:val="center"/>
        <w:rPr>
          <w:b/>
          <w:sz w:val="24"/>
          <w:szCs w:val="24"/>
          <w:lang w:val="it-IT"/>
        </w:rPr>
      </w:pPr>
      <w:r w:rsidRPr="00D06CCE">
        <w:rPr>
          <w:b/>
          <w:sz w:val="24"/>
          <w:szCs w:val="24"/>
          <w:lang w:val="it-IT"/>
        </w:rPr>
        <w:t>CHIEDE</w:t>
      </w:r>
    </w:p>
    <w:p w14:paraId="1DBA81F3" w14:textId="7944FE61" w:rsidR="000766A6" w:rsidRPr="00D06CCE" w:rsidRDefault="00000000" w:rsidP="00F31FC9">
      <w:pPr>
        <w:jc w:val="center"/>
        <w:rPr>
          <w:sz w:val="24"/>
          <w:szCs w:val="24"/>
          <w:lang w:val="it-IT"/>
        </w:rPr>
      </w:pPr>
      <w:r w:rsidRPr="00D06CCE">
        <w:rPr>
          <w:b/>
          <w:sz w:val="24"/>
          <w:szCs w:val="24"/>
          <w:lang w:val="it-IT"/>
        </w:rPr>
        <w:t xml:space="preserve"> che la proposta di progetto avente per titolo:</w:t>
      </w:r>
    </w:p>
    <w:tbl>
      <w:tblPr>
        <w:tblStyle w:val="Grigliatabella"/>
        <w:tblW w:w="8642" w:type="dxa"/>
        <w:tblLook w:val="04A0" w:firstRow="1" w:lastRow="0" w:firstColumn="1" w:lastColumn="0" w:noHBand="0" w:noVBand="1"/>
      </w:tblPr>
      <w:tblGrid>
        <w:gridCol w:w="8642"/>
      </w:tblGrid>
      <w:tr w:rsidR="000766A6" w:rsidRPr="00F62C01" w14:paraId="0F4900C9" w14:textId="77777777" w:rsidTr="004D24B3">
        <w:trPr>
          <w:trHeight w:val="470"/>
        </w:trPr>
        <w:tc>
          <w:tcPr>
            <w:tcW w:w="8642" w:type="dxa"/>
            <w:shd w:val="clear" w:color="auto" w:fill="DBE5F1" w:themeFill="accent1" w:themeFillTint="33"/>
          </w:tcPr>
          <w:p w14:paraId="17180373" w14:textId="77777777" w:rsidR="000766A6" w:rsidRPr="00D06CCE" w:rsidRDefault="000766A6">
            <w:pPr>
              <w:rPr>
                <w:sz w:val="24"/>
                <w:szCs w:val="24"/>
                <w:lang w:val="it-IT"/>
              </w:rPr>
            </w:pPr>
          </w:p>
        </w:tc>
      </w:tr>
    </w:tbl>
    <w:p w14:paraId="62BA9B9F" w14:textId="77777777" w:rsidR="0041661C" w:rsidRPr="0041661C" w:rsidRDefault="0041661C" w:rsidP="00BE517C">
      <w:pPr>
        <w:jc w:val="center"/>
        <w:rPr>
          <w:b/>
          <w:bCs/>
          <w:sz w:val="16"/>
          <w:szCs w:val="16"/>
          <w:lang w:val="it-IT"/>
        </w:rPr>
      </w:pPr>
    </w:p>
    <w:p w14:paraId="57399448" w14:textId="37FAEDB4" w:rsidR="008B3B62" w:rsidRPr="0044209C" w:rsidRDefault="00000000" w:rsidP="0044209C">
      <w:pPr>
        <w:jc w:val="center"/>
        <w:rPr>
          <w:b/>
          <w:bCs/>
          <w:sz w:val="24"/>
          <w:szCs w:val="24"/>
          <w:lang w:val="it-IT"/>
        </w:rPr>
      </w:pPr>
      <w:r w:rsidRPr="00BE517C">
        <w:rPr>
          <w:b/>
          <w:bCs/>
          <w:sz w:val="24"/>
          <w:szCs w:val="24"/>
          <w:lang w:val="it-IT"/>
        </w:rPr>
        <w:t>Venga ammessa a finanziamento.</w:t>
      </w:r>
    </w:p>
    <w:p w14:paraId="35C83A90" w14:textId="68751545" w:rsidR="00BE517C" w:rsidRDefault="00BE517C">
      <w:pPr>
        <w:rPr>
          <w:sz w:val="24"/>
          <w:szCs w:val="24"/>
          <w:lang w:val="it-IT"/>
        </w:rPr>
      </w:pPr>
      <w:r w:rsidRPr="00BE517C">
        <w:rPr>
          <w:sz w:val="24"/>
          <w:szCs w:val="24"/>
          <w:lang w:val="it-IT"/>
        </w:rPr>
        <w:t>Il sottoscritto</w:t>
      </w:r>
      <w:r w:rsidR="0044209C">
        <w:rPr>
          <w:sz w:val="24"/>
          <w:szCs w:val="24"/>
          <w:lang w:val="it-IT"/>
        </w:rPr>
        <w:t>/a</w:t>
      </w:r>
      <w:r w:rsidRPr="00BE517C">
        <w:rPr>
          <w:sz w:val="24"/>
          <w:szCs w:val="24"/>
          <w:lang w:val="it-IT"/>
        </w:rPr>
        <w:t xml:space="preserve"> dichiara che la documentazione richiesta è all’interno dell’allegato che è composto da</w:t>
      </w:r>
    </w:p>
    <w:p w14:paraId="0F87A930" w14:textId="77777777" w:rsidR="008B3B62" w:rsidRDefault="008B3B62">
      <w:pPr>
        <w:rPr>
          <w:sz w:val="24"/>
          <w:szCs w:val="24"/>
          <w:lang w:val="it-IT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052"/>
        <w:gridCol w:w="6057"/>
      </w:tblGrid>
      <w:tr w:rsidR="00BE517C" w:rsidRPr="00F62C01" w14:paraId="3F8B2CB9" w14:textId="2A97ED0C" w:rsidTr="00BE517C">
        <w:trPr>
          <w:trHeight w:val="82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2B401D" w14:textId="7A118F69" w:rsidR="00BE517C" w:rsidRPr="00BE517C" w:rsidRDefault="00BE517C" w:rsidP="00BE517C">
            <w:pPr>
              <w:rPr>
                <w:sz w:val="24"/>
                <w:szCs w:val="24"/>
                <w:lang w:val="it-IT"/>
              </w:rPr>
            </w:pPr>
            <w:r w:rsidRPr="00BE517C">
              <w:rPr>
                <w:sz w:val="24"/>
                <w:szCs w:val="24"/>
                <w:lang w:val="it-IT"/>
              </w:rPr>
              <w:t xml:space="preserve">n.° 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55CCC6" w14:textId="77777777" w:rsidR="00BE517C" w:rsidRPr="00BE517C" w:rsidRDefault="00BE517C" w:rsidP="00BE517C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0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6DB7B5" w14:textId="00FA5718" w:rsidR="00BE517C" w:rsidRPr="00BE517C" w:rsidRDefault="00BE517C" w:rsidP="00BE517C">
            <w:pPr>
              <w:rPr>
                <w:sz w:val="24"/>
                <w:szCs w:val="24"/>
                <w:lang w:val="it-IT"/>
              </w:rPr>
            </w:pPr>
            <w:r w:rsidRPr="00BE517C">
              <w:rPr>
                <w:sz w:val="24"/>
                <w:szCs w:val="24"/>
                <w:lang w:val="it-IT"/>
              </w:rPr>
              <w:t xml:space="preserve">pagine </w:t>
            </w:r>
            <w:r w:rsidR="0044209C">
              <w:rPr>
                <w:sz w:val="24"/>
                <w:szCs w:val="24"/>
                <w:lang w:val="it-IT"/>
              </w:rPr>
              <w:t xml:space="preserve">complessive </w:t>
            </w:r>
            <w:r w:rsidRPr="00BE517C">
              <w:rPr>
                <w:sz w:val="24"/>
                <w:szCs w:val="24"/>
                <w:lang w:val="it-IT"/>
              </w:rPr>
              <w:t xml:space="preserve">compresa la presente. </w:t>
            </w:r>
          </w:p>
        </w:tc>
      </w:tr>
    </w:tbl>
    <w:p w14:paraId="1C562421" w14:textId="77777777" w:rsidR="00BE517C" w:rsidRPr="00D06CCE" w:rsidRDefault="00BE517C">
      <w:pPr>
        <w:rPr>
          <w:sz w:val="24"/>
          <w:szCs w:val="24"/>
          <w:lang w:val="it-IT"/>
        </w:rPr>
      </w:pPr>
    </w:p>
    <w:p w14:paraId="41ED2AB0" w14:textId="77777777" w:rsidR="00F27C9B" w:rsidRDefault="00F27C9B" w:rsidP="00F31FC9">
      <w:pPr>
        <w:jc w:val="center"/>
        <w:rPr>
          <w:b/>
          <w:sz w:val="24"/>
          <w:szCs w:val="24"/>
          <w:lang w:val="it-IT"/>
        </w:rPr>
      </w:pPr>
    </w:p>
    <w:p w14:paraId="7CCD6AD0" w14:textId="77777777" w:rsidR="00F27C9B" w:rsidRDefault="00F27C9B" w:rsidP="00F31FC9">
      <w:pPr>
        <w:jc w:val="center"/>
        <w:rPr>
          <w:b/>
          <w:sz w:val="24"/>
          <w:szCs w:val="24"/>
          <w:lang w:val="it-IT"/>
        </w:rPr>
      </w:pPr>
    </w:p>
    <w:p w14:paraId="3D3340E4" w14:textId="0B1CBD0C" w:rsidR="000766A6" w:rsidRPr="00F27C9B" w:rsidRDefault="00F27C9B" w:rsidP="0044209C">
      <w:pPr>
        <w:jc w:val="both"/>
        <w:rPr>
          <w:bCs/>
          <w:i/>
          <w:iCs/>
          <w:sz w:val="20"/>
          <w:szCs w:val="20"/>
          <w:lang w:val="it-IT"/>
        </w:rPr>
      </w:pPr>
      <w:r>
        <w:rPr>
          <w:b/>
          <w:sz w:val="24"/>
          <w:szCs w:val="24"/>
          <w:lang w:val="it-IT"/>
        </w:rPr>
        <w:lastRenderedPageBreak/>
        <w:t xml:space="preserve">Modello </w:t>
      </w:r>
      <w:r w:rsidR="00745EB2">
        <w:rPr>
          <w:b/>
          <w:sz w:val="24"/>
          <w:szCs w:val="24"/>
          <w:lang w:val="it-IT"/>
        </w:rPr>
        <w:t>1/a</w:t>
      </w:r>
      <w:r>
        <w:rPr>
          <w:b/>
          <w:sz w:val="24"/>
          <w:szCs w:val="24"/>
          <w:lang w:val="it-IT"/>
        </w:rPr>
        <w:t xml:space="preserve"> – </w:t>
      </w:r>
      <w:r w:rsidRPr="00D06CCE">
        <w:rPr>
          <w:b/>
          <w:sz w:val="24"/>
          <w:szCs w:val="24"/>
          <w:lang w:val="it-IT"/>
        </w:rPr>
        <w:t>D</w:t>
      </w:r>
      <w:r>
        <w:rPr>
          <w:b/>
          <w:sz w:val="24"/>
          <w:szCs w:val="24"/>
          <w:lang w:val="it-IT"/>
        </w:rPr>
        <w:t>ichiarazione -</w:t>
      </w:r>
      <w:r w:rsidRPr="00F27C9B">
        <w:rPr>
          <w:rFonts w:ascii="Gill Sans MT" w:hAnsi="Gill Sans MT" w:cs="Gill Sans MT"/>
          <w:color w:val="000000"/>
          <w:sz w:val="18"/>
          <w:szCs w:val="18"/>
          <w:lang w:val="it-IT"/>
        </w:rPr>
        <w:t xml:space="preserve"> </w:t>
      </w:r>
      <w:r w:rsidRPr="00745EB2">
        <w:rPr>
          <w:bCs/>
          <w:sz w:val="24"/>
          <w:szCs w:val="24"/>
          <w:lang w:val="it-IT"/>
        </w:rPr>
        <w:t>(</w:t>
      </w:r>
      <w:r w:rsidRPr="00745EB2">
        <w:rPr>
          <w:bCs/>
          <w:i/>
          <w:iCs/>
          <w:sz w:val="20"/>
          <w:szCs w:val="20"/>
          <w:lang w:val="it-IT"/>
        </w:rPr>
        <w:t>ai</w:t>
      </w:r>
      <w:r w:rsidRPr="00F27C9B">
        <w:rPr>
          <w:bCs/>
          <w:i/>
          <w:iCs/>
          <w:sz w:val="20"/>
          <w:szCs w:val="20"/>
          <w:lang w:val="it-IT"/>
        </w:rPr>
        <w:t xml:space="preserve"> sensi dell’art. 47 del D.P.R. 28/12/2000, n. 445</w:t>
      </w:r>
      <w:r w:rsidR="00745EB2" w:rsidRPr="00F27C9B">
        <w:rPr>
          <w:bCs/>
          <w:i/>
          <w:iCs/>
          <w:sz w:val="20"/>
          <w:szCs w:val="20"/>
          <w:lang w:val="it-IT"/>
        </w:rPr>
        <w:t xml:space="preserve">) </w:t>
      </w:r>
      <w:r w:rsidR="00745EB2">
        <w:rPr>
          <w:bCs/>
          <w:i/>
          <w:iCs/>
          <w:sz w:val="20"/>
          <w:szCs w:val="20"/>
          <w:lang w:val="it-IT"/>
        </w:rPr>
        <w:t>- Deve</w:t>
      </w:r>
      <w:r w:rsidRPr="00F27C9B">
        <w:rPr>
          <w:bCs/>
          <w:i/>
          <w:iCs/>
          <w:sz w:val="20"/>
          <w:szCs w:val="20"/>
          <w:lang w:val="it-IT"/>
        </w:rPr>
        <w:t xml:space="preserve"> essere compilata e sottoscritta dal </w:t>
      </w:r>
      <w:r w:rsidRPr="0044209C">
        <w:rPr>
          <w:b/>
          <w:i/>
          <w:iCs/>
          <w:sz w:val="20"/>
          <w:szCs w:val="20"/>
          <w:lang w:val="it-IT"/>
        </w:rPr>
        <w:t>Legale rappresentante</w:t>
      </w:r>
      <w:r w:rsidRPr="00F27C9B">
        <w:rPr>
          <w:bCs/>
          <w:i/>
          <w:iCs/>
          <w:sz w:val="20"/>
          <w:szCs w:val="20"/>
          <w:lang w:val="it-IT"/>
        </w:rPr>
        <w:t xml:space="preserve"> del soggetto proponente (o del Capofila/Mandatario dell’</w:t>
      </w:r>
      <w:r w:rsidR="00745EB2">
        <w:rPr>
          <w:bCs/>
          <w:i/>
          <w:iCs/>
          <w:sz w:val="20"/>
          <w:szCs w:val="20"/>
          <w:lang w:val="it-IT"/>
        </w:rPr>
        <w:t>ATI/</w:t>
      </w:r>
      <w:r w:rsidRPr="00F27C9B">
        <w:rPr>
          <w:bCs/>
          <w:i/>
          <w:iCs/>
          <w:sz w:val="20"/>
          <w:szCs w:val="20"/>
          <w:lang w:val="it-IT"/>
        </w:rPr>
        <w:t>ATS costituita o costituenda)</w:t>
      </w:r>
    </w:p>
    <w:p w14:paraId="21F6AB99" w14:textId="62D03977" w:rsidR="00CE4F9E" w:rsidRPr="00F27C9B" w:rsidRDefault="006870EE" w:rsidP="004D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hd w:val="clear" w:color="auto" w:fill="DBE5F1" w:themeFill="accent1" w:themeFillTint="33"/>
        <w:jc w:val="center"/>
        <w:rPr>
          <w:bCs/>
          <w:i/>
          <w:iCs/>
          <w:sz w:val="20"/>
          <w:szCs w:val="20"/>
          <w:lang w:val="it-IT"/>
        </w:rPr>
      </w:pPr>
      <w:r w:rsidRPr="00F27C9B">
        <w:rPr>
          <w:bCs/>
          <w:i/>
          <w:iCs/>
          <w:sz w:val="20"/>
          <w:szCs w:val="20"/>
          <w:lang w:val="it-IT"/>
        </w:rPr>
        <w:t>Ai fini della corretta compilazione e validità della domanda</w:t>
      </w:r>
      <w:r w:rsidRPr="00F27C9B">
        <w:rPr>
          <w:b/>
          <w:i/>
          <w:iCs/>
          <w:sz w:val="20"/>
          <w:szCs w:val="20"/>
          <w:lang w:val="it-IT"/>
        </w:rPr>
        <w:t xml:space="preserve">, apporre una “X” all’interno della casella azzurra </w:t>
      </w:r>
      <w:r w:rsidRPr="00F27C9B">
        <w:rPr>
          <w:bCs/>
          <w:i/>
          <w:iCs/>
          <w:sz w:val="20"/>
          <w:szCs w:val="20"/>
          <w:lang w:val="it-IT"/>
        </w:rPr>
        <w:t xml:space="preserve">a fianco di ciò che si intende dichiarare oppure, </w:t>
      </w:r>
      <w:r w:rsidRPr="00F27C9B">
        <w:rPr>
          <w:b/>
          <w:i/>
          <w:iCs/>
          <w:sz w:val="20"/>
          <w:szCs w:val="20"/>
          <w:lang w:val="it-IT"/>
        </w:rPr>
        <w:t>laddove la voce non è applicabile</w:t>
      </w:r>
      <w:r w:rsidRPr="00F27C9B">
        <w:rPr>
          <w:bCs/>
          <w:i/>
          <w:iCs/>
          <w:sz w:val="20"/>
          <w:szCs w:val="20"/>
          <w:lang w:val="it-IT"/>
        </w:rPr>
        <w:t xml:space="preserve"> al soggetto proponente, </w:t>
      </w:r>
      <w:r w:rsidR="00812C1E" w:rsidRPr="00F27C9B">
        <w:rPr>
          <w:bCs/>
          <w:i/>
          <w:iCs/>
          <w:sz w:val="20"/>
          <w:szCs w:val="20"/>
          <w:lang w:val="it-IT"/>
        </w:rPr>
        <w:t>apporre</w:t>
      </w:r>
      <w:r w:rsidRPr="00F27C9B">
        <w:rPr>
          <w:bCs/>
          <w:i/>
          <w:iCs/>
          <w:sz w:val="20"/>
          <w:szCs w:val="20"/>
          <w:lang w:val="it-IT"/>
        </w:rPr>
        <w:t xml:space="preserve"> </w:t>
      </w:r>
      <w:r w:rsidRPr="00F27C9B">
        <w:rPr>
          <w:b/>
          <w:i/>
          <w:iCs/>
          <w:sz w:val="20"/>
          <w:szCs w:val="20"/>
          <w:lang w:val="it-IT"/>
        </w:rPr>
        <w:t>la sigla</w:t>
      </w:r>
      <w:r w:rsidRPr="00F27C9B">
        <w:rPr>
          <w:bCs/>
          <w:i/>
          <w:iCs/>
          <w:sz w:val="20"/>
          <w:szCs w:val="20"/>
          <w:lang w:val="it-IT"/>
        </w:rPr>
        <w:t xml:space="preserve"> </w:t>
      </w:r>
      <w:r w:rsidRPr="00F27C9B">
        <w:rPr>
          <w:b/>
          <w:i/>
          <w:iCs/>
          <w:sz w:val="20"/>
          <w:szCs w:val="20"/>
          <w:lang w:val="it-IT"/>
        </w:rPr>
        <w:t>“N.A.”</w:t>
      </w:r>
      <w:r w:rsidRPr="00F27C9B">
        <w:rPr>
          <w:bCs/>
          <w:i/>
          <w:iCs/>
          <w:sz w:val="20"/>
          <w:szCs w:val="20"/>
          <w:lang w:val="it-IT"/>
        </w:rPr>
        <w:t xml:space="preserve"> al posto della “X”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23"/>
        <w:gridCol w:w="8012"/>
      </w:tblGrid>
      <w:tr w:rsidR="00CE4F9E" w:rsidRPr="00F62C01" w14:paraId="7BA7B0B8" w14:textId="77777777" w:rsidTr="00AD0B98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C4EDA2" w14:textId="77777777" w:rsidR="00CE4F9E" w:rsidRPr="00D06CCE" w:rsidRDefault="00CE4F9E" w:rsidP="00F31FC9">
            <w:pPr>
              <w:jc w:val="center"/>
              <w:rPr>
                <w:sz w:val="24"/>
                <w:szCs w:val="24"/>
                <w:lang w:val="it-IT"/>
              </w:rPr>
            </w:pPr>
          </w:p>
        </w:tc>
        <w:tc>
          <w:tcPr>
            <w:tcW w:w="80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DD3786" w14:textId="06C33E5E" w:rsidR="006E5AEF" w:rsidRPr="00D06CCE" w:rsidRDefault="00CE4F9E" w:rsidP="007B571D">
            <w:pPr>
              <w:pStyle w:val="Paragrafoelenco"/>
              <w:numPr>
                <w:ilvl w:val="0"/>
                <w:numId w:val="13"/>
              </w:numPr>
              <w:jc w:val="both"/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 xml:space="preserve">di accettare che tutte le comunicazioni siano inviate alla seguente PEC: </w:t>
            </w:r>
            <w:r w:rsidRPr="007B353B">
              <w:rPr>
                <w:sz w:val="24"/>
                <w:szCs w:val="24"/>
                <w:shd w:val="clear" w:color="auto" w:fill="DBE5F1" w:themeFill="accent1" w:themeFillTint="33"/>
                <w:lang w:val="it-IT"/>
              </w:rPr>
              <w:t>______________________________________</w:t>
            </w:r>
          </w:p>
        </w:tc>
      </w:tr>
      <w:tr w:rsidR="0034631B" w:rsidRPr="00F62C01" w14:paraId="2D89400E" w14:textId="77777777" w:rsidTr="00AD0B98"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87733" w14:textId="77777777" w:rsidR="0034631B" w:rsidRPr="00D06CCE" w:rsidRDefault="0034631B" w:rsidP="00F31FC9">
            <w:pPr>
              <w:jc w:val="center"/>
              <w:rPr>
                <w:sz w:val="24"/>
                <w:szCs w:val="24"/>
                <w:lang w:val="it-IT"/>
              </w:rPr>
            </w:pPr>
          </w:p>
        </w:tc>
        <w:tc>
          <w:tcPr>
            <w:tcW w:w="8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1B77E" w14:textId="77777777" w:rsidR="0034631B" w:rsidRPr="003B34A0" w:rsidRDefault="0034631B" w:rsidP="00CE4F9E">
            <w:pPr>
              <w:jc w:val="both"/>
              <w:rPr>
                <w:sz w:val="16"/>
                <w:szCs w:val="16"/>
                <w:lang w:val="it-IT"/>
              </w:rPr>
            </w:pPr>
          </w:p>
        </w:tc>
      </w:tr>
      <w:tr w:rsidR="00CE4F9E" w:rsidRPr="00F62C01" w14:paraId="630391BE" w14:textId="77777777" w:rsidTr="00AD0B98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338704" w14:textId="77777777" w:rsidR="00CE4F9E" w:rsidRPr="00D06CCE" w:rsidRDefault="00CE4F9E" w:rsidP="00F31FC9">
            <w:pPr>
              <w:jc w:val="center"/>
              <w:rPr>
                <w:sz w:val="24"/>
                <w:szCs w:val="24"/>
                <w:lang w:val="it-IT"/>
              </w:rPr>
            </w:pPr>
          </w:p>
        </w:tc>
        <w:tc>
          <w:tcPr>
            <w:tcW w:w="80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CFA542" w14:textId="0B3C564C" w:rsidR="00CE4F9E" w:rsidRPr="00D06CCE" w:rsidRDefault="00CE4F9E" w:rsidP="006E5AEF">
            <w:pPr>
              <w:pStyle w:val="Paragrafoelenco"/>
              <w:numPr>
                <w:ilvl w:val="0"/>
                <w:numId w:val="13"/>
              </w:numPr>
              <w:jc w:val="both"/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 xml:space="preserve">che la presente vale come autocertificazione ai sensi dell’art. 47 del DPR 445/2000 ed essendo a conoscenza delle sanzioni penali previste dall’art. 76 dello stesso DPR 28/12/2000, n. </w:t>
            </w:r>
            <w:smartTag w:uri="urn:schemas-microsoft-com:office:smarttags" w:element="metricconverter">
              <w:smartTagPr>
                <w:attr w:name="ProductID" w:val="445, in"/>
              </w:smartTagPr>
              <w:r w:rsidRPr="00D06CCE">
                <w:rPr>
                  <w:sz w:val="24"/>
                  <w:szCs w:val="24"/>
                  <w:lang w:val="it-IT"/>
                </w:rPr>
                <w:t>445, in</w:t>
              </w:r>
            </w:smartTag>
            <w:r w:rsidRPr="00D06CCE">
              <w:rPr>
                <w:sz w:val="24"/>
                <w:szCs w:val="24"/>
                <w:lang w:val="it-IT"/>
              </w:rPr>
              <w:t xml:space="preserve"> caso di dichiarazioni mendaci</w:t>
            </w:r>
            <w:r w:rsidR="007B571D" w:rsidRPr="00D06CCE">
              <w:rPr>
                <w:sz w:val="24"/>
                <w:szCs w:val="24"/>
                <w:lang w:val="it-IT"/>
              </w:rPr>
              <w:t>;</w:t>
            </w:r>
          </w:p>
        </w:tc>
      </w:tr>
      <w:tr w:rsidR="0034631B" w:rsidRPr="00F62C01" w14:paraId="1717D9DF" w14:textId="77777777" w:rsidTr="00AD0B98"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697222" w14:textId="77777777" w:rsidR="0034631B" w:rsidRPr="00D06CCE" w:rsidRDefault="0034631B" w:rsidP="00F31FC9">
            <w:pPr>
              <w:jc w:val="center"/>
              <w:rPr>
                <w:sz w:val="24"/>
                <w:szCs w:val="24"/>
                <w:lang w:val="it-IT"/>
              </w:rPr>
            </w:pPr>
          </w:p>
        </w:tc>
        <w:tc>
          <w:tcPr>
            <w:tcW w:w="8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C59A6" w14:textId="77777777" w:rsidR="0034631B" w:rsidRPr="003B34A0" w:rsidRDefault="0034631B" w:rsidP="006435AE">
            <w:pPr>
              <w:jc w:val="both"/>
              <w:rPr>
                <w:sz w:val="16"/>
                <w:szCs w:val="16"/>
                <w:lang w:val="it-IT"/>
              </w:rPr>
            </w:pPr>
          </w:p>
        </w:tc>
      </w:tr>
      <w:tr w:rsidR="00CE4F9E" w:rsidRPr="00F62C01" w14:paraId="086C5F03" w14:textId="77777777" w:rsidTr="00AD0B98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FB0BC7" w14:textId="77777777" w:rsidR="00CE4F9E" w:rsidRPr="00D06CCE" w:rsidRDefault="00CE4F9E" w:rsidP="00F31FC9">
            <w:pPr>
              <w:jc w:val="center"/>
              <w:rPr>
                <w:sz w:val="24"/>
                <w:szCs w:val="24"/>
                <w:lang w:val="it-IT"/>
              </w:rPr>
            </w:pPr>
          </w:p>
        </w:tc>
        <w:tc>
          <w:tcPr>
            <w:tcW w:w="80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FF9E65" w14:textId="25474048" w:rsidR="00CE4F9E" w:rsidRPr="00D06CCE" w:rsidRDefault="0034631B" w:rsidP="006E5AEF">
            <w:pPr>
              <w:pStyle w:val="Paragrafoelenco"/>
              <w:numPr>
                <w:ilvl w:val="0"/>
                <w:numId w:val="13"/>
              </w:numPr>
              <w:jc w:val="both"/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 xml:space="preserve">di aver preso visione </w:t>
            </w:r>
            <w:r w:rsidR="00F458A4">
              <w:rPr>
                <w:sz w:val="24"/>
                <w:szCs w:val="24"/>
                <w:lang w:val="it-IT"/>
              </w:rPr>
              <w:t>“</w:t>
            </w:r>
            <w:r w:rsidRPr="00F458A4">
              <w:rPr>
                <w:i/>
                <w:iCs/>
                <w:sz w:val="24"/>
                <w:szCs w:val="24"/>
                <w:lang w:val="it-IT"/>
              </w:rPr>
              <w:t>dell</w:t>
            </w:r>
            <w:r w:rsidR="00F458A4" w:rsidRPr="00F458A4">
              <w:rPr>
                <w:i/>
                <w:iCs/>
                <w:sz w:val="24"/>
                <w:szCs w:val="24"/>
                <w:lang w:val="it-IT"/>
              </w:rPr>
              <w:t>’Avviso pubblico per la Presentazione di progettazioni esecutive di interventi integrati di tipo educativo, formativo e di socializzazione, finalizzati all’inclusione attiva di giovani a rischio di devianza</w:t>
            </w:r>
            <w:r w:rsidR="005D2740">
              <w:rPr>
                <w:i/>
                <w:iCs/>
                <w:sz w:val="24"/>
                <w:szCs w:val="24"/>
                <w:lang w:val="it-IT"/>
              </w:rPr>
              <w:t>”</w:t>
            </w:r>
            <w:r w:rsidR="00C656C9">
              <w:rPr>
                <w:i/>
                <w:iCs/>
                <w:sz w:val="24"/>
                <w:szCs w:val="24"/>
                <w:lang w:val="it-IT"/>
              </w:rPr>
              <w:t>;</w:t>
            </w:r>
          </w:p>
        </w:tc>
      </w:tr>
      <w:tr w:rsidR="0034631B" w:rsidRPr="00F62C01" w14:paraId="0CE2F5A0" w14:textId="77777777" w:rsidTr="00F27C9B"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47004" w14:textId="77777777" w:rsidR="0034631B" w:rsidRPr="00D06CCE" w:rsidRDefault="0034631B" w:rsidP="00F31FC9">
            <w:pPr>
              <w:jc w:val="center"/>
              <w:rPr>
                <w:sz w:val="24"/>
                <w:szCs w:val="24"/>
                <w:lang w:val="it-IT"/>
              </w:rPr>
            </w:pPr>
          </w:p>
        </w:tc>
        <w:tc>
          <w:tcPr>
            <w:tcW w:w="8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A2CBB" w14:textId="77777777" w:rsidR="0034631B" w:rsidRPr="003B34A0" w:rsidRDefault="0034631B" w:rsidP="006435AE">
            <w:pPr>
              <w:jc w:val="both"/>
              <w:rPr>
                <w:sz w:val="16"/>
                <w:szCs w:val="16"/>
                <w:lang w:val="it-IT"/>
              </w:rPr>
            </w:pPr>
          </w:p>
        </w:tc>
      </w:tr>
      <w:tr w:rsidR="00CE4F9E" w:rsidRPr="00F62C01" w14:paraId="285AAEBA" w14:textId="77777777" w:rsidTr="00F27C9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85B328" w14:textId="77777777" w:rsidR="00CE4F9E" w:rsidRPr="00D06CCE" w:rsidRDefault="00CE4F9E" w:rsidP="00F31FC9">
            <w:pPr>
              <w:jc w:val="center"/>
              <w:rPr>
                <w:sz w:val="24"/>
                <w:szCs w:val="24"/>
                <w:lang w:val="it-IT"/>
              </w:rPr>
            </w:pPr>
          </w:p>
        </w:tc>
        <w:tc>
          <w:tcPr>
            <w:tcW w:w="80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36E0CB" w14:textId="03426B43" w:rsidR="00CE4F9E" w:rsidRPr="00D06CCE" w:rsidRDefault="0034631B" w:rsidP="006E5AEF">
            <w:pPr>
              <w:pStyle w:val="Paragrafoelenco"/>
              <w:numPr>
                <w:ilvl w:val="0"/>
                <w:numId w:val="13"/>
              </w:numPr>
              <w:jc w:val="both"/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di aver preso visione degli Allegati</w:t>
            </w:r>
            <w:r w:rsidR="003B4311">
              <w:rPr>
                <w:sz w:val="24"/>
                <w:szCs w:val="24"/>
                <w:lang w:val="it-IT"/>
              </w:rPr>
              <w:t xml:space="preserve"> </w:t>
            </w:r>
            <w:r w:rsidR="003B4311" w:rsidRPr="003B4311">
              <w:rPr>
                <w:sz w:val="24"/>
                <w:szCs w:val="24"/>
                <w:lang w:val="it-IT"/>
              </w:rPr>
              <w:t xml:space="preserve">D </w:t>
            </w:r>
            <w:r w:rsidR="0065389C" w:rsidRPr="003B4311">
              <w:rPr>
                <w:sz w:val="24"/>
                <w:szCs w:val="24"/>
                <w:lang w:val="it-IT"/>
              </w:rPr>
              <w:t xml:space="preserve">e </w:t>
            </w:r>
            <w:r w:rsidR="003B4311" w:rsidRPr="003B4311">
              <w:rPr>
                <w:sz w:val="24"/>
                <w:szCs w:val="24"/>
                <w:lang w:val="it-IT"/>
              </w:rPr>
              <w:t>E</w:t>
            </w:r>
            <w:r w:rsidR="003B4311">
              <w:rPr>
                <w:sz w:val="24"/>
                <w:szCs w:val="24"/>
                <w:lang w:val="it-IT"/>
              </w:rPr>
              <w:t xml:space="preserve"> </w:t>
            </w:r>
            <w:r w:rsidRPr="003B4311">
              <w:rPr>
                <w:sz w:val="24"/>
                <w:szCs w:val="24"/>
                <w:lang w:val="it-IT"/>
              </w:rPr>
              <w:t>– Informative Privacy”</w:t>
            </w:r>
            <w:r w:rsidR="007B571D" w:rsidRPr="003B4311">
              <w:rPr>
                <w:sz w:val="24"/>
                <w:szCs w:val="24"/>
                <w:lang w:val="it-IT"/>
              </w:rPr>
              <w:t>;</w:t>
            </w:r>
          </w:p>
        </w:tc>
      </w:tr>
      <w:tr w:rsidR="0034631B" w:rsidRPr="00F62C01" w14:paraId="79B7D1CF" w14:textId="77777777" w:rsidTr="00F27C9B"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84C93" w14:textId="77777777" w:rsidR="0034631B" w:rsidRPr="00D06CCE" w:rsidRDefault="0034631B" w:rsidP="00F31FC9">
            <w:pPr>
              <w:jc w:val="center"/>
              <w:rPr>
                <w:sz w:val="24"/>
                <w:szCs w:val="24"/>
                <w:lang w:val="it-IT"/>
              </w:rPr>
            </w:pPr>
          </w:p>
        </w:tc>
        <w:tc>
          <w:tcPr>
            <w:tcW w:w="8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E6364" w14:textId="77777777" w:rsidR="0034631B" w:rsidRPr="003B34A0" w:rsidRDefault="0034631B" w:rsidP="006435AE">
            <w:pPr>
              <w:jc w:val="both"/>
              <w:rPr>
                <w:sz w:val="16"/>
                <w:szCs w:val="16"/>
                <w:lang w:val="it-IT"/>
              </w:rPr>
            </w:pPr>
          </w:p>
        </w:tc>
      </w:tr>
      <w:tr w:rsidR="0034631B" w:rsidRPr="00F62C01" w14:paraId="5B91F308" w14:textId="77777777" w:rsidTr="00F27C9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96380C" w14:textId="77777777" w:rsidR="0034631B" w:rsidRPr="00D06CCE" w:rsidRDefault="0034631B" w:rsidP="00F31FC9">
            <w:pPr>
              <w:jc w:val="center"/>
              <w:rPr>
                <w:sz w:val="24"/>
                <w:szCs w:val="24"/>
                <w:lang w:val="it-IT"/>
              </w:rPr>
            </w:pPr>
          </w:p>
        </w:tc>
        <w:tc>
          <w:tcPr>
            <w:tcW w:w="80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F0DE6E" w14:textId="6BBA0CC8" w:rsidR="0034631B" w:rsidRPr="00D06CCE" w:rsidRDefault="0034631B" w:rsidP="006E5AEF">
            <w:pPr>
              <w:pStyle w:val="Paragrafoelenco"/>
              <w:numPr>
                <w:ilvl w:val="0"/>
                <w:numId w:val="13"/>
              </w:numPr>
              <w:jc w:val="both"/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che tutti i destinatari inclusi nel progetto possiedono i requisiti di accesso richiesti da</w:t>
            </w:r>
            <w:r w:rsidR="007B571D" w:rsidRPr="00D06CCE">
              <w:rPr>
                <w:sz w:val="24"/>
                <w:szCs w:val="24"/>
                <w:lang w:val="it-IT"/>
              </w:rPr>
              <w:t>ll’</w:t>
            </w:r>
            <w:r w:rsidRPr="00D06CCE">
              <w:rPr>
                <w:sz w:val="24"/>
                <w:szCs w:val="24"/>
                <w:lang w:val="it-IT"/>
              </w:rPr>
              <w:t xml:space="preserve"> avviso</w:t>
            </w:r>
            <w:r w:rsidR="007B571D" w:rsidRPr="00D06CCE">
              <w:rPr>
                <w:sz w:val="24"/>
                <w:szCs w:val="24"/>
                <w:lang w:val="it-IT"/>
              </w:rPr>
              <w:t>;</w:t>
            </w:r>
          </w:p>
        </w:tc>
      </w:tr>
      <w:tr w:rsidR="0034631B" w:rsidRPr="00F62C01" w14:paraId="510A2122" w14:textId="77777777" w:rsidTr="005D2740"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49BCD" w14:textId="77777777" w:rsidR="0034631B" w:rsidRPr="00D06CCE" w:rsidRDefault="0034631B" w:rsidP="00F31FC9">
            <w:pPr>
              <w:jc w:val="center"/>
              <w:rPr>
                <w:sz w:val="24"/>
                <w:szCs w:val="24"/>
                <w:lang w:val="it-IT"/>
              </w:rPr>
            </w:pPr>
          </w:p>
        </w:tc>
        <w:tc>
          <w:tcPr>
            <w:tcW w:w="8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9FA0A" w14:textId="77777777" w:rsidR="0034631B" w:rsidRPr="003B34A0" w:rsidRDefault="0034631B" w:rsidP="006435AE">
            <w:pPr>
              <w:jc w:val="both"/>
              <w:rPr>
                <w:sz w:val="16"/>
                <w:szCs w:val="16"/>
                <w:lang w:val="it-IT"/>
              </w:rPr>
            </w:pPr>
          </w:p>
        </w:tc>
      </w:tr>
      <w:tr w:rsidR="0034631B" w:rsidRPr="00F62C01" w14:paraId="146604CC" w14:textId="77777777" w:rsidTr="005D2740">
        <w:trPr>
          <w:trHeight w:val="502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AC147C" w14:textId="77777777" w:rsidR="0034631B" w:rsidRPr="00D06CCE" w:rsidRDefault="0034631B" w:rsidP="00F31FC9">
            <w:pPr>
              <w:jc w:val="center"/>
              <w:rPr>
                <w:sz w:val="24"/>
                <w:szCs w:val="24"/>
                <w:lang w:val="it-IT"/>
              </w:rPr>
            </w:pPr>
          </w:p>
        </w:tc>
        <w:tc>
          <w:tcPr>
            <w:tcW w:w="80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AB030" w14:textId="359136B5" w:rsidR="0034631B" w:rsidRPr="00D06CCE" w:rsidRDefault="006E5AEF" w:rsidP="006E5AEF">
            <w:pPr>
              <w:pStyle w:val="Paragrafoelenco"/>
              <w:numPr>
                <w:ilvl w:val="0"/>
                <w:numId w:val="13"/>
              </w:numPr>
              <w:jc w:val="both"/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 xml:space="preserve">di fornire adeguata informativa a norma dell’art. 13 </w:t>
            </w:r>
            <w:r w:rsidR="00913AC9">
              <w:rPr>
                <w:sz w:val="24"/>
                <w:szCs w:val="24"/>
                <w:lang w:val="it-IT"/>
              </w:rPr>
              <w:t xml:space="preserve">e 14 </w:t>
            </w:r>
            <w:r w:rsidRPr="00D06CCE">
              <w:rPr>
                <w:sz w:val="24"/>
                <w:szCs w:val="24"/>
                <w:lang w:val="it-IT"/>
              </w:rPr>
              <w:t xml:space="preserve">del Regolamento </w:t>
            </w:r>
            <w:r w:rsidR="00530DB4" w:rsidRPr="00D06CCE">
              <w:rPr>
                <w:sz w:val="24"/>
                <w:szCs w:val="24"/>
                <w:lang w:val="it-IT"/>
              </w:rPr>
              <w:t>agli interessati</w:t>
            </w:r>
            <w:r w:rsidRPr="00D06CCE">
              <w:rPr>
                <w:sz w:val="24"/>
                <w:szCs w:val="24"/>
                <w:lang w:val="it-IT"/>
              </w:rPr>
              <w:t xml:space="preserve"> come da </w:t>
            </w:r>
            <w:r w:rsidRPr="00070596">
              <w:rPr>
                <w:sz w:val="24"/>
                <w:szCs w:val="24"/>
                <w:lang w:val="it-IT"/>
              </w:rPr>
              <w:t xml:space="preserve">allegati </w:t>
            </w:r>
            <w:r w:rsidR="00070596" w:rsidRPr="00070596">
              <w:rPr>
                <w:sz w:val="24"/>
                <w:szCs w:val="24"/>
                <w:lang w:val="it-IT"/>
              </w:rPr>
              <w:t>D</w:t>
            </w:r>
            <w:r w:rsidRPr="00070596">
              <w:rPr>
                <w:sz w:val="24"/>
                <w:szCs w:val="24"/>
                <w:lang w:val="it-IT"/>
              </w:rPr>
              <w:t xml:space="preserve"> </w:t>
            </w:r>
            <w:r w:rsidR="00E80DFB" w:rsidRPr="00070596">
              <w:rPr>
                <w:sz w:val="24"/>
                <w:szCs w:val="24"/>
                <w:lang w:val="it-IT"/>
              </w:rPr>
              <w:t>e E</w:t>
            </w:r>
            <w:r w:rsidR="00E80DFB">
              <w:rPr>
                <w:sz w:val="24"/>
                <w:szCs w:val="24"/>
                <w:lang w:val="it-IT"/>
              </w:rPr>
              <w:t xml:space="preserve"> </w:t>
            </w:r>
            <w:r w:rsidRPr="00070596">
              <w:rPr>
                <w:sz w:val="24"/>
                <w:szCs w:val="24"/>
                <w:lang w:val="it-IT"/>
              </w:rPr>
              <w:t>nella quale è rappresentato agli interessati che i loro dati personali, saranno</w:t>
            </w:r>
            <w:r w:rsidRPr="00D06CCE">
              <w:rPr>
                <w:sz w:val="24"/>
                <w:szCs w:val="24"/>
                <w:lang w:val="it-IT"/>
              </w:rPr>
              <w:t xml:space="preserve"> trattati in modo lecito, corretto e trasparente e comunicati per trasmissione alla Regione Lazio per le finalità previste dagli obblighi dei Reg (UE) 679/2016</w:t>
            </w:r>
            <w:r w:rsidR="007B571D" w:rsidRPr="00D06CCE">
              <w:rPr>
                <w:sz w:val="24"/>
                <w:szCs w:val="24"/>
                <w:lang w:val="it-IT"/>
              </w:rPr>
              <w:t xml:space="preserve"> e</w:t>
            </w:r>
            <w:r w:rsidRPr="00D06CCE">
              <w:rPr>
                <w:sz w:val="24"/>
                <w:szCs w:val="24"/>
                <w:lang w:val="it-IT"/>
              </w:rPr>
              <w:t xml:space="preserve"> concernenti il FSE+ in materia di valutazione, monitoraggio, comunicazione e archiviazione. Per tale finalità i dati saranno conservati nel Sistema Informativo FSE+ della Regione Lazio per il tempo necessario alla conclusione e all’espletamento degli obblighi previsti dal progetto, saranno poi conservati agli atti in conformità alle norme sulla conservazione della documentazione amministrativa</w:t>
            </w:r>
            <w:r w:rsidR="007B571D" w:rsidRPr="00D06CCE">
              <w:rPr>
                <w:sz w:val="24"/>
                <w:szCs w:val="24"/>
                <w:lang w:val="it-IT"/>
              </w:rPr>
              <w:t>;</w:t>
            </w:r>
          </w:p>
        </w:tc>
      </w:tr>
      <w:tr w:rsidR="0034631B" w:rsidRPr="00F62C01" w14:paraId="62327097" w14:textId="77777777" w:rsidTr="005D2740"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9B9504" w14:textId="77777777" w:rsidR="0034631B" w:rsidRPr="00D06CCE" w:rsidRDefault="0034631B" w:rsidP="00F31FC9">
            <w:pPr>
              <w:jc w:val="center"/>
              <w:rPr>
                <w:sz w:val="24"/>
                <w:szCs w:val="24"/>
                <w:lang w:val="it-IT"/>
              </w:rPr>
            </w:pPr>
          </w:p>
        </w:tc>
        <w:tc>
          <w:tcPr>
            <w:tcW w:w="8012" w:type="dxa"/>
            <w:tcBorders>
              <w:top w:val="nil"/>
              <w:left w:val="nil"/>
              <w:bottom w:val="nil"/>
              <w:right w:val="nil"/>
            </w:tcBorders>
          </w:tcPr>
          <w:p w14:paraId="26B0A83A" w14:textId="77777777" w:rsidR="0034631B" w:rsidRPr="003B34A0" w:rsidRDefault="0034631B" w:rsidP="006435AE">
            <w:pPr>
              <w:jc w:val="both"/>
              <w:rPr>
                <w:sz w:val="16"/>
                <w:szCs w:val="16"/>
                <w:lang w:val="it-IT"/>
              </w:rPr>
            </w:pPr>
          </w:p>
        </w:tc>
      </w:tr>
      <w:tr w:rsidR="0034631B" w:rsidRPr="00F62C01" w14:paraId="6DBD7C79" w14:textId="77777777" w:rsidTr="005D2740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1FB9CF" w14:textId="77777777" w:rsidR="0034631B" w:rsidRPr="00D06CCE" w:rsidRDefault="0034631B" w:rsidP="00F31FC9">
            <w:pPr>
              <w:jc w:val="center"/>
              <w:rPr>
                <w:sz w:val="24"/>
                <w:szCs w:val="24"/>
                <w:lang w:val="it-IT"/>
              </w:rPr>
            </w:pPr>
          </w:p>
        </w:tc>
        <w:tc>
          <w:tcPr>
            <w:tcW w:w="80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28226D" w14:textId="2FCC1B08" w:rsidR="0034631B" w:rsidRPr="00D06CCE" w:rsidRDefault="0034631B" w:rsidP="00B51F22">
            <w:pPr>
              <w:pStyle w:val="Paragrafoelenco"/>
              <w:numPr>
                <w:ilvl w:val="0"/>
                <w:numId w:val="13"/>
              </w:numPr>
              <w:jc w:val="both"/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 xml:space="preserve">di rispettare tempi e modalità di invio </w:t>
            </w:r>
            <w:r w:rsidR="00913AC9">
              <w:rPr>
                <w:sz w:val="24"/>
                <w:szCs w:val="24"/>
                <w:lang w:val="it-IT"/>
              </w:rPr>
              <w:t xml:space="preserve">della </w:t>
            </w:r>
            <w:r w:rsidRPr="00D06CCE">
              <w:rPr>
                <w:sz w:val="24"/>
                <w:szCs w:val="24"/>
                <w:lang w:val="it-IT"/>
              </w:rPr>
              <w:t xml:space="preserve">documentazione, </w:t>
            </w:r>
            <w:r w:rsidR="00913AC9">
              <w:rPr>
                <w:sz w:val="24"/>
                <w:szCs w:val="24"/>
                <w:lang w:val="it-IT"/>
              </w:rPr>
              <w:t xml:space="preserve">di </w:t>
            </w:r>
            <w:r w:rsidRPr="00D06CCE">
              <w:rPr>
                <w:sz w:val="24"/>
                <w:szCs w:val="24"/>
                <w:lang w:val="it-IT"/>
              </w:rPr>
              <w:t>rendicontazione e monitoraggio</w:t>
            </w:r>
            <w:r w:rsidR="004D0E60" w:rsidRPr="00D06CCE">
              <w:rPr>
                <w:sz w:val="24"/>
                <w:szCs w:val="24"/>
                <w:lang w:val="it-IT"/>
              </w:rPr>
              <w:t xml:space="preserve"> previsti dall’avviso pubblico;</w:t>
            </w:r>
          </w:p>
        </w:tc>
      </w:tr>
      <w:tr w:rsidR="006E5AEF" w:rsidRPr="00F62C01" w14:paraId="0CE40752" w14:textId="77777777" w:rsidTr="005D2740"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11B73" w14:textId="77777777" w:rsidR="006E5AEF" w:rsidRPr="00D06CCE" w:rsidRDefault="006E5AEF" w:rsidP="00F31FC9">
            <w:pPr>
              <w:jc w:val="center"/>
              <w:rPr>
                <w:sz w:val="24"/>
                <w:szCs w:val="24"/>
                <w:lang w:val="it-IT"/>
              </w:rPr>
            </w:pPr>
          </w:p>
        </w:tc>
        <w:tc>
          <w:tcPr>
            <w:tcW w:w="8012" w:type="dxa"/>
            <w:tcBorders>
              <w:top w:val="nil"/>
              <w:left w:val="nil"/>
              <w:bottom w:val="nil"/>
              <w:right w:val="nil"/>
            </w:tcBorders>
          </w:tcPr>
          <w:p w14:paraId="66B6C658" w14:textId="77777777" w:rsidR="006E5AEF" w:rsidRPr="003B34A0" w:rsidRDefault="006E5AEF" w:rsidP="00B51F22">
            <w:pPr>
              <w:jc w:val="both"/>
              <w:rPr>
                <w:sz w:val="16"/>
                <w:szCs w:val="16"/>
                <w:lang w:val="it-IT"/>
              </w:rPr>
            </w:pPr>
          </w:p>
        </w:tc>
      </w:tr>
      <w:tr w:rsidR="0034631B" w:rsidRPr="00F62C01" w14:paraId="74614067" w14:textId="77777777" w:rsidTr="005D2740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99C3B3" w14:textId="77777777" w:rsidR="0034631B" w:rsidRPr="00D06CCE" w:rsidRDefault="0034631B" w:rsidP="00F31FC9">
            <w:pPr>
              <w:jc w:val="center"/>
              <w:rPr>
                <w:sz w:val="24"/>
                <w:szCs w:val="24"/>
                <w:lang w:val="it-IT"/>
              </w:rPr>
            </w:pPr>
          </w:p>
        </w:tc>
        <w:tc>
          <w:tcPr>
            <w:tcW w:w="80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F56645" w14:textId="5379CF32" w:rsidR="0034631B" w:rsidRPr="00D06CCE" w:rsidRDefault="0034631B" w:rsidP="004D0E60">
            <w:pPr>
              <w:pStyle w:val="Paragrafoelenco"/>
              <w:numPr>
                <w:ilvl w:val="0"/>
                <w:numId w:val="13"/>
              </w:numPr>
              <w:jc w:val="both"/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di conoscere e rispettare la normativa UE/nazionale/regionale sul FSE+ 2021</w:t>
            </w:r>
            <w:r w:rsidR="004D0E60" w:rsidRPr="00D06CCE">
              <w:rPr>
                <w:sz w:val="24"/>
                <w:szCs w:val="24"/>
                <w:lang w:val="it-IT"/>
              </w:rPr>
              <w:t>-27;</w:t>
            </w:r>
          </w:p>
        </w:tc>
      </w:tr>
      <w:tr w:rsidR="006E5AEF" w:rsidRPr="00F62C01" w14:paraId="3EC67D46" w14:textId="77777777" w:rsidTr="005D2740"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8CA49D" w14:textId="0D1A1134" w:rsidR="006E5AEF" w:rsidRPr="00D06CCE" w:rsidRDefault="006E5AEF" w:rsidP="00F31FC9">
            <w:pPr>
              <w:jc w:val="center"/>
              <w:rPr>
                <w:sz w:val="24"/>
                <w:szCs w:val="24"/>
                <w:lang w:val="it-IT"/>
              </w:rPr>
            </w:pPr>
          </w:p>
        </w:tc>
        <w:tc>
          <w:tcPr>
            <w:tcW w:w="8012" w:type="dxa"/>
            <w:tcBorders>
              <w:top w:val="nil"/>
              <w:left w:val="nil"/>
              <w:bottom w:val="nil"/>
              <w:right w:val="nil"/>
            </w:tcBorders>
          </w:tcPr>
          <w:p w14:paraId="04940D14" w14:textId="77777777" w:rsidR="006E5AEF" w:rsidRPr="003B34A0" w:rsidRDefault="006E5AEF" w:rsidP="0034631B">
            <w:pPr>
              <w:rPr>
                <w:sz w:val="16"/>
                <w:szCs w:val="16"/>
                <w:lang w:val="it-IT"/>
              </w:rPr>
            </w:pPr>
          </w:p>
        </w:tc>
      </w:tr>
      <w:tr w:rsidR="0034631B" w:rsidRPr="00F62C01" w14:paraId="39B228AE" w14:textId="77777777" w:rsidTr="005D2740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5B368D" w14:textId="77777777" w:rsidR="0034631B" w:rsidRPr="00D06CCE" w:rsidRDefault="0034631B" w:rsidP="00F31FC9">
            <w:pPr>
              <w:jc w:val="center"/>
              <w:rPr>
                <w:sz w:val="24"/>
                <w:szCs w:val="24"/>
                <w:lang w:val="it-IT"/>
              </w:rPr>
            </w:pPr>
          </w:p>
        </w:tc>
        <w:tc>
          <w:tcPr>
            <w:tcW w:w="80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4888BA" w14:textId="371C9F53" w:rsidR="0034631B" w:rsidRPr="00D06CCE" w:rsidRDefault="0034631B" w:rsidP="006E5AEF">
            <w:pPr>
              <w:pStyle w:val="Paragrafoelenco"/>
              <w:numPr>
                <w:ilvl w:val="0"/>
                <w:numId w:val="13"/>
              </w:numPr>
              <w:jc w:val="both"/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di osservare la massima riservatezza sulle informazioni acquisite</w:t>
            </w:r>
            <w:r w:rsidR="000154E9" w:rsidRPr="00D06CCE">
              <w:rPr>
                <w:sz w:val="24"/>
                <w:szCs w:val="24"/>
                <w:lang w:val="it-IT"/>
              </w:rPr>
              <w:t>;</w:t>
            </w:r>
          </w:p>
        </w:tc>
      </w:tr>
      <w:tr w:rsidR="006E5AEF" w:rsidRPr="00F62C01" w14:paraId="49DA18C8" w14:textId="77777777" w:rsidTr="00D2131A"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F7BE5" w14:textId="77777777" w:rsidR="006E5AEF" w:rsidRPr="00D06CCE" w:rsidRDefault="006E5AEF" w:rsidP="00F31FC9">
            <w:pPr>
              <w:jc w:val="center"/>
              <w:rPr>
                <w:sz w:val="24"/>
                <w:szCs w:val="24"/>
                <w:lang w:val="it-IT"/>
              </w:rPr>
            </w:pPr>
          </w:p>
        </w:tc>
        <w:tc>
          <w:tcPr>
            <w:tcW w:w="8012" w:type="dxa"/>
            <w:tcBorders>
              <w:top w:val="nil"/>
              <w:left w:val="nil"/>
              <w:bottom w:val="nil"/>
              <w:right w:val="nil"/>
            </w:tcBorders>
          </w:tcPr>
          <w:p w14:paraId="1FC0FDEC" w14:textId="77777777" w:rsidR="006E5AEF" w:rsidRPr="00D06CCE" w:rsidRDefault="006E5AEF" w:rsidP="0034631B">
            <w:pPr>
              <w:jc w:val="both"/>
              <w:rPr>
                <w:sz w:val="24"/>
                <w:szCs w:val="24"/>
                <w:lang w:val="it-IT"/>
              </w:rPr>
            </w:pPr>
          </w:p>
        </w:tc>
      </w:tr>
      <w:tr w:rsidR="0034631B" w:rsidRPr="00F62C01" w14:paraId="595A1C3D" w14:textId="77777777" w:rsidTr="00D2131A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BBCD07" w14:textId="77777777" w:rsidR="0034631B" w:rsidRPr="00D06CCE" w:rsidRDefault="0034631B" w:rsidP="00F31FC9">
            <w:pPr>
              <w:jc w:val="center"/>
              <w:rPr>
                <w:sz w:val="24"/>
                <w:szCs w:val="24"/>
                <w:lang w:val="it-IT"/>
              </w:rPr>
            </w:pPr>
          </w:p>
        </w:tc>
        <w:tc>
          <w:tcPr>
            <w:tcW w:w="80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B5891F" w14:textId="398B0E6C" w:rsidR="0034631B" w:rsidRPr="00D06CCE" w:rsidRDefault="0034631B" w:rsidP="00530DB4">
            <w:pPr>
              <w:pStyle w:val="Paragrafoelenco"/>
              <w:numPr>
                <w:ilvl w:val="0"/>
                <w:numId w:val="13"/>
              </w:numPr>
              <w:jc w:val="both"/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che tutte le informazioni dei formulari corrispondono al vero</w:t>
            </w:r>
            <w:r w:rsidR="00A15AD7" w:rsidRPr="00D06CCE">
              <w:rPr>
                <w:sz w:val="24"/>
                <w:szCs w:val="24"/>
                <w:lang w:val="it-IT"/>
              </w:rPr>
              <w:t>;</w:t>
            </w:r>
          </w:p>
        </w:tc>
      </w:tr>
      <w:tr w:rsidR="006E5AEF" w:rsidRPr="00F62C01" w14:paraId="7996E2D2" w14:textId="77777777" w:rsidTr="00D2131A"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0B2163" w14:textId="77777777" w:rsidR="006E5AEF" w:rsidRPr="00D06CCE" w:rsidRDefault="006E5AEF" w:rsidP="00F31FC9">
            <w:pPr>
              <w:jc w:val="center"/>
              <w:rPr>
                <w:sz w:val="24"/>
                <w:szCs w:val="24"/>
                <w:lang w:val="it-IT"/>
              </w:rPr>
            </w:pPr>
          </w:p>
        </w:tc>
        <w:tc>
          <w:tcPr>
            <w:tcW w:w="8012" w:type="dxa"/>
            <w:tcBorders>
              <w:top w:val="nil"/>
              <w:left w:val="nil"/>
              <w:bottom w:val="nil"/>
              <w:right w:val="nil"/>
            </w:tcBorders>
          </w:tcPr>
          <w:p w14:paraId="210C8D56" w14:textId="77777777" w:rsidR="006E5AEF" w:rsidRPr="0095665C" w:rsidRDefault="006E5AEF" w:rsidP="006E5AEF">
            <w:pPr>
              <w:pStyle w:val="Paragrafoelenco"/>
              <w:ind w:left="360"/>
              <w:jc w:val="both"/>
              <w:rPr>
                <w:sz w:val="16"/>
                <w:szCs w:val="16"/>
                <w:lang w:val="it-IT"/>
              </w:rPr>
            </w:pPr>
          </w:p>
        </w:tc>
      </w:tr>
    </w:tbl>
    <w:p w14:paraId="7BE83182" w14:textId="7FCA0522" w:rsidR="000766A6" w:rsidRDefault="005D2740" w:rsidP="00C26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hd w:val="clear" w:color="auto" w:fill="DBE5F1" w:themeFill="accent1" w:themeFillTint="33"/>
        <w:spacing w:after="0"/>
        <w:jc w:val="center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>INOLTRE</w:t>
      </w:r>
    </w:p>
    <w:p w14:paraId="6EA1C204" w14:textId="77777777" w:rsidR="005D2740" w:rsidRDefault="005D2740" w:rsidP="0095665C">
      <w:pPr>
        <w:spacing w:after="0"/>
        <w:jc w:val="center"/>
        <w:rPr>
          <w:b/>
          <w:sz w:val="16"/>
          <w:szCs w:val="16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62"/>
        <w:gridCol w:w="8068"/>
      </w:tblGrid>
      <w:tr w:rsidR="005D2740" w:rsidRPr="00F62C01" w14:paraId="4CB5674F" w14:textId="77777777" w:rsidTr="00F16D8B">
        <w:tc>
          <w:tcPr>
            <w:tcW w:w="5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07B9BA" w14:textId="77777777" w:rsidR="005D2740" w:rsidRDefault="005D2740" w:rsidP="0095665C">
            <w:pPr>
              <w:jc w:val="center"/>
              <w:rPr>
                <w:b/>
                <w:sz w:val="16"/>
                <w:szCs w:val="16"/>
                <w:lang w:val="it-IT"/>
              </w:rPr>
            </w:pPr>
          </w:p>
        </w:tc>
        <w:tc>
          <w:tcPr>
            <w:tcW w:w="80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6CEC62" w14:textId="6B8B4B99" w:rsidR="005D2740" w:rsidRPr="00FA4946" w:rsidRDefault="005D2740" w:rsidP="00FA4946">
            <w:pPr>
              <w:pStyle w:val="Paragrafoelenco"/>
              <w:numPr>
                <w:ilvl w:val="0"/>
                <w:numId w:val="13"/>
              </w:numPr>
              <w:jc w:val="both"/>
              <w:rPr>
                <w:sz w:val="24"/>
                <w:szCs w:val="24"/>
                <w:lang w:val="it-IT"/>
              </w:rPr>
            </w:pPr>
            <w:r w:rsidRPr="005D2740">
              <w:rPr>
                <w:sz w:val="24"/>
                <w:szCs w:val="24"/>
                <w:lang w:val="it-IT"/>
              </w:rPr>
              <w:t>di non trovarsi in stato di fallimento, di liquidazione, di cessazione di attività o di concordato preventivo e in qualsiasi altra situazione equivalente secondo la legislazione del proprio stato, ovvero di non avere in corso un procedimento per la dichiarazione di una di tali situazioni e che tali circostanze non si sono verificate nell’ultimo quinquennio;</w:t>
            </w:r>
          </w:p>
        </w:tc>
      </w:tr>
      <w:tr w:rsidR="005D2740" w:rsidRPr="00F62C01" w14:paraId="3D1EE459" w14:textId="77777777" w:rsidTr="00D2131A"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491757" w14:textId="77777777" w:rsidR="005D2740" w:rsidRDefault="005D2740" w:rsidP="0095665C">
            <w:pPr>
              <w:jc w:val="center"/>
              <w:rPr>
                <w:b/>
                <w:sz w:val="16"/>
                <w:szCs w:val="16"/>
                <w:lang w:val="it-IT"/>
              </w:rPr>
            </w:pPr>
          </w:p>
        </w:tc>
        <w:tc>
          <w:tcPr>
            <w:tcW w:w="8068" w:type="dxa"/>
            <w:tcBorders>
              <w:top w:val="nil"/>
              <w:left w:val="nil"/>
              <w:bottom w:val="nil"/>
              <w:right w:val="nil"/>
            </w:tcBorders>
          </w:tcPr>
          <w:p w14:paraId="1D11560D" w14:textId="7A0B0B67" w:rsidR="005D2740" w:rsidRPr="003B34A0" w:rsidRDefault="005D2740" w:rsidP="00FA4946">
            <w:pPr>
              <w:pStyle w:val="Paragrafoelenco"/>
              <w:ind w:left="786"/>
              <w:jc w:val="both"/>
              <w:rPr>
                <w:sz w:val="16"/>
                <w:szCs w:val="16"/>
                <w:lang w:val="it-IT"/>
              </w:rPr>
            </w:pPr>
          </w:p>
        </w:tc>
      </w:tr>
      <w:tr w:rsidR="005D2740" w:rsidRPr="00F62C01" w14:paraId="2AB12901" w14:textId="77777777" w:rsidTr="00D2131A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2B09F0" w14:textId="77777777" w:rsidR="005D2740" w:rsidRDefault="005D2740" w:rsidP="0095665C">
            <w:pPr>
              <w:jc w:val="center"/>
              <w:rPr>
                <w:b/>
                <w:sz w:val="16"/>
                <w:szCs w:val="16"/>
                <w:lang w:val="it-IT"/>
              </w:rPr>
            </w:pPr>
          </w:p>
        </w:tc>
        <w:tc>
          <w:tcPr>
            <w:tcW w:w="80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2933B3" w14:textId="5985713E" w:rsidR="005D2740" w:rsidRPr="005D2740" w:rsidRDefault="00F16D8B" w:rsidP="00FA4946">
            <w:pPr>
              <w:pStyle w:val="Paragrafoelenco"/>
              <w:numPr>
                <w:ilvl w:val="0"/>
                <w:numId w:val="13"/>
              </w:numPr>
              <w:jc w:val="both"/>
              <w:rPr>
                <w:sz w:val="24"/>
                <w:szCs w:val="24"/>
                <w:lang w:val="it-IT"/>
              </w:rPr>
            </w:pPr>
            <w:r w:rsidRPr="005D2740">
              <w:rPr>
                <w:sz w:val="24"/>
                <w:szCs w:val="24"/>
                <w:lang w:val="it-IT"/>
              </w:rPr>
              <w:t>che non è stata pronunciata alcuna condanna, con sentenza passata in giudicato, per qualsiasi reato che determina l’incapacità a contrattare con la P.A;</w:t>
            </w:r>
          </w:p>
        </w:tc>
      </w:tr>
      <w:tr w:rsidR="005D2740" w:rsidRPr="00F62C01" w14:paraId="65E94188" w14:textId="77777777" w:rsidTr="00D2131A"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7ED012" w14:textId="77777777" w:rsidR="005D2740" w:rsidRDefault="005D2740" w:rsidP="0095665C">
            <w:pPr>
              <w:jc w:val="center"/>
              <w:rPr>
                <w:b/>
                <w:sz w:val="16"/>
                <w:szCs w:val="16"/>
                <w:lang w:val="it-IT"/>
              </w:rPr>
            </w:pPr>
          </w:p>
        </w:tc>
        <w:tc>
          <w:tcPr>
            <w:tcW w:w="8068" w:type="dxa"/>
            <w:tcBorders>
              <w:top w:val="nil"/>
              <w:left w:val="nil"/>
              <w:bottom w:val="nil"/>
              <w:right w:val="nil"/>
            </w:tcBorders>
          </w:tcPr>
          <w:p w14:paraId="41013208" w14:textId="30874A4C" w:rsidR="005D2740" w:rsidRPr="00276D85" w:rsidRDefault="005D2740" w:rsidP="002A3FFA">
            <w:pPr>
              <w:jc w:val="both"/>
              <w:rPr>
                <w:sz w:val="16"/>
                <w:szCs w:val="16"/>
                <w:lang w:val="it-IT"/>
              </w:rPr>
            </w:pPr>
          </w:p>
        </w:tc>
      </w:tr>
      <w:tr w:rsidR="00F16D8B" w:rsidRPr="00F62C01" w14:paraId="217E0AA2" w14:textId="77777777" w:rsidTr="00F16D8B"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071C63" w14:textId="77777777" w:rsidR="00F16D8B" w:rsidRDefault="00F16D8B" w:rsidP="0095665C">
            <w:pPr>
              <w:jc w:val="center"/>
              <w:rPr>
                <w:b/>
                <w:sz w:val="16"/>
                <w:szCs w:val="16"/>
                <w:lang w:val="it-IT"/>
              </w:rPr>
            </w:pPr>
          </w:p>
        </w:tc>
        <w:tc>
          <w:tcPr>
            <w:tcW w:w="80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D8D55D" w14:textId="757D5442" w:rsidR="00F16D8B" w:rsidRPr="005D2740" w:rsidRDefault="00F16D8B" w:rsidP="00FA4946">
            <w:pPr>
              <w:pStyle w:val="Paragrafoelenco"/>
              <w:numPr>
                <w:ilvl w:val="0"/>
                <w:numId w:val="13"/>
              </w:numPr>
              <w:jc w:val="both"/>
              <w:rPr>
                <w:sz w:val="24"/>
                <w:szCs w:val="24"/>
                <w:lang w:val="it-IT"/>
              </w:rPr>
            </w:pPr>
            <w:r w:rsidRPr="005D2740">
              <w:rPr>
                <w:sz w:val="24"/>
                <w:szCs w:val="24"/>
                <w:lang w:val="it-IT"/>
              </w:rPr>
              <w:t>di non avere procedimenti in corso ai sensi dell’art. 416/bis del Codice penale</w:t>
            </w:r>
            <w:r>
              <w:rPr>
                <w:sz w:val="24"/>
                <w:szCs w:val="24"/>
                <w:lang w:val="it-IT"/>
              </w:rPr>
              <w:t>;</w:t>
            </w:r>
          </w:p>
        </w:tc>
      </w:tr>
    </w:tbl>
    <w:p w14:paraId="788F823A" w14:textId="77777777" w:rsidR="005D2740" w:rsidRDefault="005D2740" w:rsidP="0095665C">
      <w:pPr>
        <w:spacing w:after="0"/>
        <w:jc w:val="center"/>
        <w:rPr>
          <w:b/>
          <w:sz w:val="16"/>
          <w:szCs w:val="16"/>
          <w:lang w:val="it-IT"/>
        </w:rPr>
      </w:pPr>
    </w:p>
    <w:p w14:paraId="7D8B4F80" w14:textId="0DE0845B" w:rsidR="0095665C" w:rsidRPr="0095665C" w:rsidRDefault="0095665C" w:rsidP="00D21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BE5F1" w:themeFill="accent1" w:themeFillTint="33"/>
        <w:jc w:val="center"/>
        <w:rPr>
          <w:b/>
          <w:bCs/>
          <w:sz w:val="24"/>
          <w:szCs w:val="24"/>
          <w:lang w:val="it-IT"/>
        </w:rPr>
      </w:pPr>
      <w:r w:rsidRPr="0095665C">
        <w:rPr>
          <w:b/>
          <w:bCs/>
          <w:sz w:val="24"/>
          <w:szCs w:val="24"/>
          <w:lang w:val="it-IT"/>
        </w:rPr>
        <w:t>Obblighi Legge 69/99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27"/>
        <w:gridCol w:w="8008"/>
      </w:tblGrid>
      <w:tr w:rsidR="001221E1" w:rsidRPr="00F62C01" w14:paraId="6B288940" w14:textId="77777777" w:rsidTr="00D2131A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B52062B" w14:textId="77777777" w:rsidR="001221E1" w:rsidRPr="0095665C" w:rsidRDefault="001221E1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81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C38094" w14:textId="5E8693D0" w:rsidR="001221E1" w:rsidRPr="0095665C" w:rsidRDefault="001221E1" w:rsidP="001221E1">
            <w:pPr>
              <w:pStyle w:val="Paragrafoelenco"/>
              <w:numPr>
                <w:ilvl w:val="0"/>
                <w:numId w:val="13"/>
              </w:numPr>
              <w:jc w:val="both"/>
              <w:rPr>
                <w:sz w:val="24"/>
                <w:szCs w:val="24"/>
                <w:lang w:val="it-IT"/>
              </w:rPr>
            </w:pPr>
            <w:r w:rsidRPr="0095665C">
              <w:rPr>
                <w:sz w:val="24"/>
                <w:szCs w:val="24"/>
                <w:lang w:val="it-IT"/>
              </w:rPr>
              <w:t>di essere tenuto all’applicazione della L. 68/99 art. 17 ed essere in regola</w:t>
            </w:r>
            <w:r w:rsidR="0095665C">
              <w:rPr>
                <w:sz w:val="24"/>
                <w:szCs w:val="24"/>
                <w:lang w:val="it-IT"/>
              </w:rPr>
              <w:t xml:space="preserve"> con gli obblighi derivanti</w:t>
            </w:r>
            <w:r w:rsidR="000154E9" w:rsidRPr="0095665C">
              <w:rPr>
                <w:sz w:val="24"/>
                <w:szCs w:val="24"/>
                <w:lang w:val="it-IT"/>
              </w:rPr>
              <w:t>;</w:t>
            </w:r>
          </w:p>
        </w:tc>
      </w:tr>
      <w:tr w:rsidR="001221E1" w:rsidRPr="00F62C01" w14:paraId="5D031461" w14:textId="77777777" w:rsidTr="00D2131A"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1B657" w14:textId="77777777" w:rsidR="001221E1" w:rsidRPr="0095665C" w:rsidRDefault="001221E1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8143" w:type="dxa"/>
            <w:tcBorders>
              <w:top w:val="nil"/>
              <w:left w:val="nil"/>
              <w:bottom w:val="nil"/>
              <w:right w:val="nil"/>
            </w:tcBorders>
          </w:tcPr>
          <w:p w14:paraId="2B3CF801" w14:textId="77777777" w:rsidR="001221E1" w:rsidRPr="003B34A0" w:rsidRDefault="001221E1">
            <w:pPr>
              <w:rPr>
                <w:sz w:val="16"/>
                <w:szCs w:val="16"/>
                <w:lang w:val="it-IT"/>
              </w:rPr>
            </w:pPr>
          </w:p>
        </w:tc>
      </w:tr>
      <w:tr w:rsidR="001221E1" w:rsidRPr="00F62C01" w14:paraId="6938DE16" w14:textId="77777777" w:rsidTr="00D2131A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265424" w14:textId="77777777" w:rsidR="001221E1" w:rsidRPr="0095665C" w:rsidRDefault="001221E1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81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768E2C" w14:textId="6BE1849A" w:rsidR="001221E1" w:rsidRPr="0095665C" w:rsidRDefault="001221E1" w:rsidP="001221E1">
            <w:pPr>
              <w:pStyle w:val="Paragrafoelenco"/>
              <w:numPr>
                <w:ilvl w:val="0"/>
                <w:numId w:val="13"/>
              </w:numPr>
              <w:jc w:val="both"/>
              <w:rPr>
                <w:sz w:val="24"/>
                <w:szCs w:val="24"/>
                <w:lang w:val="it-IT"/>
              </w:rPr>
            </w:pPr>
            <w:r w:rsidRPr="0095665C">
              <w:rPr>
                <w:b/>
                <w:bCs/>
                <w:sz w:val="24"/>
                <w:szCs w:val="24"/>
                <w:lang w:val="it-IT"/>
              </w:rPr>
              <w:t>ovvero</w:t>
            </w:r>
            <w:r w:rsidRPr="0095665C">
              <w:rPr>
                <w:sz w:val="24"/>
                <w:szCs w:val="24"/>
                <w:lang w:val="it-IT"/>
              </w:rPr>
              <w:t xml:space="preserve"> di non essere in regola</w:t>
            </w:r>
            <w:r w:rsidR="000154E9" w:rsidRPr="0095665C">
              <w:rPr>
                <w:sz w:val="24"/>
                <w:szCs w:val="24"/>
                <w:lang w:val="it-IT"/>
              </w:rPr>
              <w:t>;</w:t>
            </w:r>
          </w:p>
        </w:tc>
      </w:tr>
      <w:tr w:rsidR="001221E1" w:rsidRPr="00F62C01" w14:paraId="79F838EA" w14:textId="77777777" w:rsidTr="00D2131A"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D5A46" w14:textId="77777777" w:rsidR="001221E1" w:rsidRPr="0095665C" w:rsidRDefault="001221E1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8143" w:type="dxa"/>
            <w:tcBorders>
              <w:top w:val="nil"/>
              <w:left w:val="nil"/>
              <w:bottom w:val="nil"/>
              <w:right w:val="nil"/>
            </w:tcBorders>
          </w:tcPr>
          <w:p w14:paraId="7D0D1554" w14:textId="77777777" w:rsidR="001221E1" w:rsidRPr="003B34A0" w:rsidRDefault="001221E1">
            <w:pPr>
              <w:rPr>
                <w:b/>
                <w:bCs/>
                <w:sz w:val="16"/>
                <w:szCs w:val="16"/>
                <w:lang w:val="it-IT"/>
              </w:rPr>
            </w:pPr>
          </w:p>
        </w:tc>
      </w:tr>
      <w:tr w:rsidR="001221E1" w:rsidRPr="00F62C01" w14:paraId="1C45B9C8" w14:textId="77777777" w:rsidTr="00D2131A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ACE35C" w14:textId="77777777" w:rsidR="001221E1" w:rsidRPr="0095665C" w:rsidRDefault="001221E1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81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B1372" w14:textId="1D7F979A" w:rsidR="001221E1" w:rsidRPr="0095665C" w:rsidRDefault="001221E1" w:rsidP="001221E1">
            <w:pPr>
              <w:pStyle w:val="Paragrafoelenco"/>
              <w:numPr>
                <w:ilvl w:val="0"/>
                <w:numId w:val="13"/>
              </w:numPr>
              <w:jc w:val="both"/>
              <w:rPr>
                <w:sz w:val="24"/>
                <w:szCs w:val="24"/>
                <w:lang w:val="it-IT"/>
              </w:rPr>
            </w:pPr>
            <w:r w:rsidRPr="0095665C">
              <w:rPr>
                <w:b/>
                <w:bCs/>
                <w:sz w:val="24"/>
                <w:szCs w:val="24"/>
                <w:lang w:val="it-IT"/>
              </w:rPr>
              <w:t xml:space="preserve">ovvero </w:t>
            </w:r>
            <w:r w:rsidRPr="0095665C">
              <w:rPr>
                <w:sz w:val="24"/>
                <w:szCs w:val="24"/>
                <w:lang w:val="it-IT"/>
              </w:rPr>
              <w:t>di non essere soggetto alla norma perché con numero di dipendenti &lt; 15</w:t>
            </w:r>
            <w:r w:rsidR="000154E9" w:rsidRPr="0095665C">
              <w:rPr>
                <w:sz w:val="24"/>
                <w:szCs w:val="24"/>
                <w:lang w:val="it-IT"/>
              </w:rPr>
              <w:t>;</w:t>
            </w:r>
          </w:p>
        </w:tc>
      </w:tr>
      <w:tr w:rsidR="001221E1" w:rsidRPr="00F62C01" w14:paraId="3874006D" w14:textId="77777777" w:rsidTr="00D2131A"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45F33" w14:textId="77777777" w:rsidR="001221E1" w:rsidRPr="0095665C" w:rsidRDefault="001221E1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8143" w:type="dxa"/>
            <w:tcBorders>
              <w:top w:val="nil"/>
              <w:left w:val="nil"/>
              <w:bottom w:val="nil"/>
              <w:right w:val="nil"/>
            </w:tcBorders>
          </w:tcPr>
          <w:p w14:paraId="010503EB" w14:textId="77777777" w:rsidR="001221E1" w:rsidRPr="003B34A0" w:rsidRDefault="001221E1">
            <w:pPr>
              <w:rPr>
                <w:b/>
                <w:bCs/>
                <w:sz w:val="16"/>
                <w:szCs w:val="16"/>
                <w:lang w:val="it-IT"/>
              </w:rPr>
            </w:pPr>
          </w:p>
        </w:tc>
      </w:tr>
      <w:tr w:rsidR="001221E1" w:rsidRPr="00F62C01" w14:paraId="4CD5E6FF" w14:textId="77777777" w:rsidTr="00D2131A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C12A67" w14:textId="77777777" w:rsidR="001221E1" w:rsidRPr="0095665C" w:rsidRDefault="001221E1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81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84A5B6" w14:textId="42E7B3E1" w:rsidR="001221E1" w:rsidRPr="0095665C" w:rsidRDefault="001221E1" w:rsidP="001221E1">
            <w:pPr>
              <w:pStyle w:val="Paragrafoelenco"/>
              <w:numPr>
                <w:ilvl w:val="0"/>
                <w:numId w:val="13"/>
              </w:numPr>
              <w:jc w:val="both"/>
              <w:rPr>
                <w:b/>
                <w:bCs/>
                <w:sz w:val="24"/>
                <w:szCs w:val="24"/>
                <w:lang w:val="it-IT"/>
              </w:rPr>
            </w:pPr>
            <w:r w:rsidRPr="0095665C">
              <w:rPr>
                <w:b/>
                <w:bCs/>
                <w:sz w:val="24"/>
                <w:szCs w:val="24"/>
                <w:lang w:val="it-IT"/>
              </w:rPr>
              <w:t xml:space="preserve">ovvero </w:t>
            </w:r>
            <w:r w:rsidRPr="0095665C">
              <w:rPr>
                <w:sz w:val="24"/>
                <w:szCs w:val="24"/>
                <w:lang w:val="it-IT"/>
              </w:rPr>
              <w:t>di non essere soggetto alla norma perché, pur avendo 15–35 dipendenti, non ha effettuato nuove assunzioni dal 18/01/2000 o rientra nel periodo di esenzione</w:t>
            </w:r>
            <w:r w:rsidR="000154E9" w:rsidRPr="0095665C">
              <w:rPr>
                <w:sz w:val="24"/>
                <w:szCs w:val="24"/>
                <w:lang w:val="it-IT"/>
              </w:rPr>
              <w:t>;</w:t>
            </w:r>
          </w:p>
        </w:tc>
      </w:tr>
      <w:tr w:rsidR="001221E1" w:rsidRPr="00F62C01" w14:paraId="459FFEB3" w14:textId="77777777" w:rsidTr="00D2131A"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CBA534" w14:textId="77777777" w:rsidR="001221E1" w:rsidRPr="0095665C" w:rsidRDefault="001221E1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8143" w:type="dxa"/>
            <w:tcBorders>
              <w:top w:val="nil"/>
              <w:left w:val="nil"/>
              <w:bottom w:val="nil"/>
              <w:right w:val="nil"/>
            </w:tcBorders>
          </w:tcPr>
          <w:p w14:paraId="4D8D6D1E" w14:textId="77777777" w:rsidR="001221E1" w:rsidRPr="003B34A0" w:rsidRDefault="001221E1">
            <w:pPr>
              <w:rPr>
                <w:b/>
                <w:bCs/>
                <w:sz w:val="16"/>
                <w:szCs w:val="16"/>
                <w:lang w:val="it-IT"/>
              </w:rPr>
            </w:pPr>
          </w:p>
        </w:tc>
      </w:tr>
    </w:tbl>
    <w:p w14:paraId="06B99E11" w14:textId="0FE44A63" w:rsidR="000766A6" w:rsidRPr="0095665C" w:rsidRDefault="00000000" w:rsidP="00F458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BE5F1" w:themeFill="accent1" w:themeFillTint="33"/>
        <w:jc w:val="center"/>
        <w:rPr>
          <w:b/>
          <w:sz w:val="24"/>
          <w:szCs w:val="24"/>
          <w:lang w:val="it-IT"/>
        </w:rPr>
      </w:pPr>
      <w:r w:rsidRPr="0095665C">
        <w:rPr>
          <w:b/>
          <w:sz w:val="24"/>
          <w:szCs w:val="24"/>
          <w:lang w:val="it-IT"/>
        </w:rPr>
        <w:t>Antimafia (</w:t>
      </w:r>
      <w:r w:rsidR="002B0F1A" w:rsidRPr="0095665C">
        <w:rPr>
          <w:b/>
          <w:sz w:val="24"/>
          <w:szCs w:val="24"/>
          <w:lang w:val="it-IT"/>
        </w:rPr>
        <w:t>D.lgs.</w:t>
      </w:r>
      <w:r w:rsidRPr="0095665C">
        <w:rPr>
          <w:b/>
          <w:sz w:val="24"/>
          <w:szCs w:val="24"/>
          <w:lang w:val="it-IT"/>
        </w:rPr>
        <w:t xml:space="preserve"> 159/2011, art. 67)</w:t>
      </w:r>
    </w:p>
    <w:tbl>
      <w:tblPr>
        <w:tblStyle w:val="Grigliatabella"/>
        <w:tblW w:w="0" w:type="auto"/>
        <w:tblInd w:w="38" w:type="dxa"/>
        <w:tblLook w:val="04A0" w:firstRow="1" w:lastRow="0" w:firstColumn="1" w:lastColumn="0" w:noHBand="0" w:noVBand="1"/>
      </w:tblPr>
      <w:tblGrid>
        <w:gridCol w:w="625"/>
        <w:gridCol w:w="7972"/>
      </w:tblGrid>
      <w:tr w:rsidR="00F06544" w:rsidRPr="00F62C01" w14:paraId="3744FF89" w14:textId="77777777" w:rsidTr="00D2131A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4B09CC" w14:textId="77777777" w:rsidR="00F06544" w:rsidRPr="0095665C" w:rsidRDefault="00F06544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81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3CABA" w14:textId="4DEC9CC6" w:rsidR="00F06544" w:rsidRPr="0095665C" w:rsidRDefault="00F06544" w:rsidP="00F06544">
            <w:pPr>
              <w:pStyle w:val="Paragrafoelenco"/>
              <w:numPr>
                <w:ilvl w:val="0"/>
                <w:numId w:val="13"/>
              </w:numPr>
              <w:jc w:val="both"/>
              <w:rPr>
                <w:sz w:val="24"/>
                <w:szCs w:val="24"/>
                <w:lang w:val="it-IT"/>
              </w:rPr>
            </w:pPr>
            <w:r w:rsidRPr="0095665C">
              <w:rPr>
                <w:sz w:val="24"/>
                <w:szCs w:val="24"/>
                <w:lang w:val="it-IT"/>
              </w:rPr>
              <w:t>che non sussistono cause di divieto, decadenza o sospensione ex art. 67 D.lgs. 159/2011 e di essere in regola con la normativa antimafia (L. 136/2010)</w:t>
            </w:r>
            <w:r w:rsidR="000154E9" w:rsidRPr="0095665C">
              <w:rPr>
                <w:sz w:val="24"/>
                <w:szCs w:val="24"/>
                <w:lang w:val="it-IT"/>
              </w:rPr>
              <w:t>;</w:t>
            </w:r>
          </w:p>
        </w:tc>
      </w:tr>
      <w:tr w:rsidR="00F06544" w:rsidRPr="00F62C01" w14:paraId="2097414D" w14:textId="77777777" w:rsidTr="00D2131A"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0C0CEC" w14:textId="77777777" w:rsidR="00F06544" w:rsidRPr="0095665C" w:rsidRDefault="00F06544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8143" w:type="dxa"/>
            <w:tcBorders>
              <w:top w:val="nil"/>
              <w:left w:val="nil"/>
              <w:bottom w:val="nil"/>
              <w:right w:val="nil"/>
            </w:tcBorders>
          </w:tcPr>
          <w:p w14:paraId="0258B7FE" w14:textId="77777777" w:rsidR="00F06544" w:rsidRPr="003B34A0" w:rsidRDefault="00F06544">
            <w:pPr>
              <w:rPr>
                <w:sz w:val="16"/>
                <w:szCs w:val="16"/>
                <w:lang w:val="it-IT"/>
              </w:rPr>
            </w:pPr>
          </w:p>
        </w:tc>
      </w:tr>
    </w:tbl>
    <w:p w14:paraId="41ABBADF" w14:textId="440669DE" w:rsidR="00F06544" w:rsidRPr="0095665C" w:rsidRDefault="00F06544" w:rsidP="00F458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BE5F1" w:themeFill="accent1" w:themeFillTint="33"/>
        <w:ind w:left="-142"/>
        <w:jc w:val="center"/>
        <w:rPr>
          <w:b/>
          <w:sz w:val="24"/>
          <w:szCs w:val="24"/>
          <w:lang w:val="it-IT"/>
        </w:rPr>
      </w:pPr>
      <w:r w:rsidRPr="0095665C">
        <w:rPr>
          <w:b/>
          <w:sz w:val="24"/>
          <w:szCs w:val="24"/>
          <w:lang w:val="it-IT"/>
        </w:rPr>
        <w:t>In riferimento agli obblighi al pagamento dei contributi previdenziali e assistenziali a favore dei lavoratori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960"/>
      </w:tblGrid>
      <w:tr w:rsidR="002B0F1A" w:rsidRPr="00F62C01" w14:paraId="4F9CCF2C" w14:textId="77777777" w:rsidTr="00D213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BE00AB6" w14:textId="77777777" w:rsidR="002B0F1A" w:rsidRPr="0095665C" w:rsidRDefault="002B0F1A" w:rsidP="00F06544">
            <w:pPr>
              <w:rPr>
                <w:b/>
                <w:sz w:val="24"/>
                <w:szCs w:val="24"/>
                <w:lang w:val="it-IT"/>
              </w:rPr>
            </w:pPr>
          </w:p>
        </w:tc>
        <w:tc>
          <w:tcPr>
            <w:tcW w:w="7963" w:type="dxa"/>
            <w:tcBorders>
              <w:left w:val="single" w:sz="4" w:space="0" w:color="auto"/>
            </w:tcBorders>
          </w:tcPr>
          <w:p w14:paraId="1D07CEFF" w14:textId="1DAD61D9" w:rsidR="002B0F1A" w:rsidRPr="0095665C" w:rsidRDefault="002B0F1A" w:rsidP="002B0F1A">
            <w:pPr>
              <w:pStyle w:val="Paragrafoelenco"/>
              <w:numPr>
                <w:ilvl w:val="0"/>
                <w:numId w:val="13"/>
              </w:numPr>
              <w:jc w:val="both"/>
              <w:rPr>
                <w:b/>
                <w:sz w:val="24"/>
                <w:szCs w:val="24"/>
                <w:lang w:val="it-IT"/>
              </w:rPr>
            </w:pPr>
            <w:r w:rsidRPr="0095665C">
              <w:rPr>
                <w:sz w:val="24"/>
                <w:szCs w:val="24"/>
                <w:lang w:val="it-IT"/>
              </w:rPr>
              <w:t>di essere in regola con gli obblighi relativi al pagamento dei contributi previdenziali e assistenziali a favore dei lavoratori</w:t>
            </w:r>
            <w:r w:rsidR="000154E9" w:rsidRPr="0095665C">
              <w:rPr>
                <w:sz w:val="24"/>
                <w:szCs w:val="24"/>
                <w:lang w:val="it-IT"/>
              </w:rPr>
              <w:t>;</w:t>
            </w:r>
          </w:p>
        </w:tc>
      </w:tr>
    </w:tbl>
    <w:p w14:paraId="147B3D8C" w14:textId="19803397" w:rsidR="00980CE4" w:rsidRPr="005C786D" w:rsidRDefault="00F27C9B" w:rsidP="005C786D">
      <w:pPr>
        <w:jc w:val="both"/>
        <w:rPr>
          <w:b/>
          <w:sz w:val="24"/>
          <w:szCs w:val="24"/>
          <w:lang w:val="it-IT"/>
        </w:rPr>
      </w:pPr>
      <w:bookmarkStart w:id="4" w:name="_Hlk223976725"/>
      <w:bookmarkStart w:id="5" w:name="_Hlk223976652"/>
      <w:r w:rsidRPr="00F27C9B">
        <w:rPr>
          <w:b/>
          <w:bCs/>
          <w:sz w:val="24"/>
          <w:szCs w:val="24"/>
          <w:lang w:val="it-IT"/>
        </w:rPr>
        <w:lastRenderedPageBreak/>
        <w:t>MODELLO 0</w:t>
      </w:r>
      <w:r w:rsidR="00E52CE3">
        <w:rPr>
          <w:b/>
          <w:bCs/>
          <w:sz w:val="24"/>
          <w:szCs w:val="24"/>
          <w:lang w:val="it-IT"/>
        </w:rPr>
        <w:t>1/B</w:t>
      </w:r>
      <w:r w:rsidRPr="00F27C9B">
        <w:rPr>
          <w:b/>
          <w:bCs/>
          <w:sz w:val="24"/>
          <w:szCs w:val="24"/>
          <w:lang w:val="it-IT"/>
        </w:rPr>
        <w:t>:</w:t>
      </w:r>
      <w:r>
        <w:rPr>
          <w:b/>
          <w:bCs/>
          <w:sz w:val="24"/>
          <w:szCs w:val="24"/>
          <w:lang w:val="it-IT"/>
        </w:rPr>
        <w:t xml:space="preserve"> Dichiarazioni -</w:t>
      </w:r>
      <w:r w:rsidRPr="00F27C9B">
        <w:rPr>
          <w:rFonts w:ascii="Gill Sans MT" w:hAnsi="Gill Sans MT" w:cs="Gill Sans MT"/>
          <w:color w:val="000000"/>
          <w:sz w:val="18"/>
          <w:szCs w:val="18"/>
          <w:lang w:val="it-IT"/>
        </w:rPr>
        <w:t xml:space="preserve"> </w:t>
      </w:r>
      <w:r w:rsidRPr="00F27C9B">
        <w:rPr>
          <w:sz w:val="24"/>
          <w:szCs w:val="24"/>
          <w:lang w:val="it-IT"/>
        </w:rPr>
        <w:t>(</w:t>
      </w:r>
      <w:r w:rsidRPr="00F27C9B">
        <w:rPr>
          <w:i/>
          <w:iCs/>
          <w:lang w:val="it-IT"/>
        </w:rPr>
        <w:t>ai sensi dell’art. 47 del D.P.R. 28/12/2000, n. 445) Da compilare dall’eventuale componente (</w:t>
      </w:r>
      <w:r w:rsidRPr="0050186A">
        <w:rPr>
          <w:b/>
          <w:bCs/>
          <w:i/>
          <w:iCs/>
          <w:lang w:val="it-IT"/>
        </w:rPr>
        <w:t>Mandante</w:t>
      </w:r>
      <w:r w:rsidRPr="00F27C9B">
        <w:rPr>
          <w:i/>
          <w:iCs/>
          <w:lang w:val="it-IT"/>
        </w:rPr>
        <w:t>) dell’ATS (replicare il modello per ogni Componente)</w:t>
      </w:r>
    </w:p>
    <w:tbl>
      <w:tblPr>
        <w:tblStyle w:val="Grigliatabella"/>
        <w:tblW w:w="8897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6946"/>
      </w:tblGrid>
      <w:tr w:rsidR="00AE7600" w:rsidRPr="00D06CCE" w14:paraId="0F33A310" w14:textId="77777777" w:rsidTr="004D24B3">
        <w:tc>
          <w:tcPr>
            <w:tcW w:w="1951" w:type="dxa"/>
            <w:tcBorders>
              <w:right w:val="single" w:sz="4" w:space="0" w:color="auto"/>
            </w:tcBorders>
          </w:tcPr>
          <w:p w14:paraId="04932B53" w14:textId="77777777" w:rsidR="00AE7600" w:rsidRPr="00D06CCE" w:rsidRDefault="00AE7600" w:rsidP="00D91558">
            <w:pPr>
              <w:rPr>
                <w:sz w:val="24"/>
                <w:szCs w:val="24"/>
              </w:rPr>
            </w:pPr>
            <w:r w:rsidRPr="00D06CCE">
              <w:rPr>
                <w:sz w:val="24"/>
                <w:szCs w:val="24"/>
              </w:rPr>
              <w:t>Il/La sottoscritto/a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F1B465" w14:textId="77777777" w:rsidR="00AE7600" w:rsidRPr="00D06CCE" w:rsidRDefault="00AE7600" w:rsidP="00D91558">
            <w:pPr>
              <w:rPr>
                <w:sz w:val="24"/>
                <w:szCs w:val="24"/>
              </w:rPr>
            </w:pPr>
          </w:p>
          <w:p w14:paraId="7FA244BA" w14:textId="77777777" w:rsidR="00AE7600" w:rsidRPr="00D06CCE" w:rsidRDefault="00AE7600" w:rsidP="00D91558">
            <w:pPr>
              <w:rPr>
                <w:sz w:val="24"/>
                <w:szCs w:val="24"/>
              </w:rPr>
            </w:pPr>
          </w:p>
        </w:tc>
      </w:tr>
      <w:tr w:rsidR="00AE7600" w:rsidRPr="00D06CCE" w14:paraId="10EA21BA" w14:textId="77777777" w:rsidTr="004D24B3">
        <w:tc>
          <w:tcPr>
            <w:tcW w:w="1951" w:type="dxa"/>
          </w:tcPr>
          <w:p w14:paraId="4B034A4B" w14:textId="77777777" w:rsidR="00AE7600" w:rsidRPr="00D06CCE" w:rsidRDefault="00AE7600" w:rsidP="00D91558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602E6" w14:textId="77777777" w:rsidR="00AE7600" w:rsidRPr="00D06CCE" w:rsidRDefault="00AE7600" w:rsidP="00D91558">
            <w:pPr>
              <w:rPr>
                <w:sz w:val="24"/>
                <w:szCs w:val="24"/>
              </w:rPr>
            </w:pPr>
          </w:p>
        </w:tc>
      </w:tr>
      <w:tr w:rsidR="00AE7600" w:rsidRPr="00D06CCE" w14:paraId="6857FE94" w14:textId="77777777" w:rsidTr="004D24B3">
        <w:tc>
          <w:tcPr>
            <w:tcW w:w="1951" w:type="dxa"/>
            <w:tcBorders>
              <w:right w:val="single" w:sz="4" w:space="0" w:color="auto"/>
            </w:tcBorders>
          </w:tcPr>
          <w:p w14:paraId="011C8CD4" w14:textId="77777777" w:rsidR="00AE7600" w:rsidRPr="00D06CCE" w:rsidRDefault="00AE7600" w:rsidP="00D91558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Nato/a 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535398" w14:textId="77777777" w:rsidR="00AE7600" w:rsidRPr="00D06CCE" w:rsidRDefault="00AE7600" w:rsidP="00D91558">
            <w:pPr>
              <w:rPr>
                <w:sz w:val="24"/>
                <w:szCs w:val="24"/>
              </w:rPr>
            </w:pPr>
          </w:p>
          <w:p w14:paraId="7ABAB8FF" w14:textId="77777777" w:rsidR="00AE7600" w:rsidRPr="00D06CCE" w:rsidRDefault="00AE7600" w:rsidP="00D91558">
            <w:pPr>
              <w:rPr>
                <w:sz w:val="24"/>
                <w:szCs w:val="24"/>
              </w:rPr>
            </w:pPr>
          </w:p>
        </w:tc>
      </w:tr>
      <w:tr w:rsidR="00AE7600" w:rsidRPr="00D06CCE" w14:paraId="0B8F5595" w14:textId="77777777" w:rsidTr="004D24B3">
        <w:tc>
          <w:tcPr>
            <w:tcW w:w="1951" w:type="dxa"/>
          </w:tcPr>
          <w:p w14:paraId="12CE5BFE" w14:textId="77777777" w:rsidR="00AE7600" w:rsidRPr="00D06CCE" w:rsidRDefault="00AE7600" w:rsidP="00D91558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BEC27" w14:textId="77777777" w:rsidR="00AE7600" w:rsidRPr="00D06CCE" w:rsidRDefault="00AE7600" w:rsidP="00D91558">
            <w:pPr>
              <w:rPr>
                <w:sz w:val="24"/>
                <w:szCs w:val="24"/>
              </w:rPr>
            </w:pPr>
          </w:p>
        </w:tc>
      </w:tr>
      <w:tr w:rsidR="00AE7600" w:rsidRPr="00D06CCE" w14:paraId="461DAA30" w14:textId="77777777" w:rsidTr="004D24B3">
        <w:tc>
          <w:tcPr>
            <w:tcW w:w="1951" w:type="dxa"/>
            <w:tcBorders>
              <w:right w:val="single" w:sz="4" w:space="0" w:color="auto"/>
            </w:tcBorders>
          </w:tcPr>
          <w:p w14:paraId="14D2FE90" w14:textId="77777777" w:rsidR="00AE7600" w:rsidRPr="00D06CCE" w:rsidRDefault="00AE7600" w:rsidP="00D91558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Il (data di nascita)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D7C8E16" w14:textId="77777777" w:rsidR="00AE7600" w:rsidRPr="00D06CCE" w:rsidRDefault="00AE7600" w:rsidP="00D91558">
            <w:pPr>
              <w:rPr>
                <w:sz w:val="24"/>
                <w:szCs w:val="24"/>
              </w:rPr>
            </w:pPr>
          </w:p>
          <w:p w14:paraId="2E63CF8A" w14:textId="77777777" w:rsidR="00AE7600" w:rsidRPr="00D06CCE" w:rsidRDefault="00AE7600" w:rsidP="00D91558">
            <w:pPr>
              <w:rPr>
                <w:sz w:val="24"/>
                <w:szCs w:val="24"/>
              </w:rPr>
            </w:pPr>
          </w:p>
        </w:tc>
      </w:tr>
      <w:tr w:rsidR="00AE7600" w:rsidRPr="00D06CCE" w14:paraId="53493D1E" w14:textId="77777777" w:rsidTr="004D24B3">
        <w:tc>
          <w:tcPr>
            <w:tcW w:w="1951" w:type="dxa"/>
          </w:tcPr>
          <w:p w14:paraId="7B16D118" w14:textId="77777777" w:rsidR="00AE7600" w:rsidRPr="00D06CCE" w:rsidRDefault="00AE7600" w:rsidP="00D91558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087DF" w14:textId="77777777" w:rsidR="00AE7600" w:rsidRPr="00D06CCE" w:rsidRDefault="00AE7600" w:rsidP="00D91558">
            <w:pPr>
              <w:rPr>
                <w:sz w:val="24"/>
                <w:szCs w:val="24"/>
              </w:rPr>
            </w:pPr>
          </w:p>
        </w:tc>
      </w:tr>
      <w:tr w:rsidR="00AE7600" w:rsidRPr="00D06CCE" w14:paraId="7D7CE392" w14:textId="77777777" w:rsidTr="004D24B3">
        <w:tc>
          <w:tcPr>
            <w:tcW w:w="1951" w:type="dxa"/>
            <w:tcBorders>
              <w:right w:val="single" w:sz="4" w:space="0" w:color="auto"/>
            </w:tcBorders>
          </w:tcPr>
          <w:p w14:paraId="3BBA9033" w14:textId="77777777" w:rsidR="00AE7600" w:rsidRPr="00D06CCE" w:rsidRDefault="00AE7600" w:rsidP="00D91558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Residente in (Comune)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3AC85E" w14:textId="77777777" w:rsidR="00AE7600" w:rsidRPr="00D06CCE" w:rsidRDefault="00AE7600" w:rsidP="00D91558">
            <w:pPr>
              <w:rPr>
                <w:sz w:val="24"/>
                <w:szCs w:val="24"/>
              </w:rPr>
            </w:pPr>
          </w:p>
          <w:p w14:paraId="0D25C82B" w14:textId="77777777" w:rsidR="00AE7600" w:rsidRPr="00D06CCE" w:rsidRDefault="00AE7600" w:rsidP="00D91558">
            <w:pPr>
              <w:rPr>
                <w:sz w:val="24"/>
                <w:szCs w:val="24"/>
              </w:rPr>
            </w:pPr>
          </w:p>
        </w:tc>
      </w:tr>
      <w:tr w:rsidR="00AE7600" w:rsidRPr="00D06CCE" w14:paraId="5EE781A8" w14:textId="77777777" w:rsidTr="004D24B3">
        <w:tc>
          <w:tcPr>
            <w:tcW w:w="1951" w:type="dxa"/>
          </w:tcPr>
          <w:p w14:paraId="3B3362F5" w14:textId="77777777" w:rsidR="00AE7600" w:rsidRPr="00D06CCE" w:rsidRDefault="00AE7600" w:rsidP="00D91558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821DA" w14:textId="77777777" w:rsidR="00AE7600" w:rsidRPr="00D06CCE" w:rsidRDefault="00AE7600" w:rsidP="00D91558">
            <w:pPr>
              <w:rPr>
                <w:sz w:val="24"/>
                <w:szCs w:val="24"/>
              </w:rPr>
            </w:pPr>
          </w:p>
        </w:tc>
      </w:tr>
      <w:tr w:rsidR="00AE7600" w:rsidRPr="00D06CCE" w14:paraId="3D22E233" w14:textId="77777777" w:rsidTr="004D24B3">
        <w:tc>
          <w:tcPr>
            <w:tcW w:w="1951" w:type="dxa"/>
            <w:tcBorders>
              <w:right w:val="single" w:sz="4" w:space="0" w:color="auto"/>
            </w:tcBorders>
          </w:tcPr>
          <w:p w14:paraId="72660596" w14:textId="77777777" w:rsidR="00AE7600" w:rsidRPr="00D06CCE" w:rsidRDefault="00AE7600" w:rsidP="00D91558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Via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F1397D" w14:textId="77777777" w:rsidR="00AE7600" w:rsidRPr="00D06CCE" w:rsidRDefault="00AE7600" w:rsidP="00D91558">
            <w:pPr>
              <w:rPr>
                <w:sz w:val="24"/>
                <w:szCs w:val="24"/>
              </w:rPr>
            </w:pPr>
          </w:p>
          <w:p w14:paraId="17373CC4" w14:textId="77777777" w:rsidR="00AE7600" w:rsidRPr="00D06CCE" w:rsidRDefault="00AE7600" w:rsidP="00D91558">
            <w:pPr>
              <w:rPr>
                <w:sz w:val="24"/>
                <w:szCs w:val="24"/>
              </w:rPr>
            </w:pPr>
          </w:p>
        </w:tc>
      </w:tr>
      <w:tr w:rsidR="00AE7600" w:rsidRPr="00D06CCE" w14:paraId="12403E88" w14:textId="77777777" w:rsidTr="004D24B3">
        <w:tc>
          <w:tcPr>
            <w:tcW w:w="1951" w:type="dxa"/>
          </w:tcPr>
          <w:p w14:paraId="7E4CA4CD" w14:textId="77777777" w:rsidR="00AE7600" w:rsidRPr="00D06CCE" w:rsidRDefault="00AE7600" w:rsidP="00D91558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B4A5A" w14:textId="77777777" w:rsidR="00AE7600" w:rsidRPr="00D06CCE" w:rsidRDefault="00AE7600" w:rsidP="00D91558">
            <w:pPr>
              <w:rPr>
                <w:sz w:val="24"/>
                <w:szCs w:val="24"/>
              </w:rPr>
            </w:pPr>
          </w:p>
        </w:tc>
      </w:tr>
      <w:tr w:rsidR="00AE7600" w:rsidRPr="00D06CCE" w14:paraId="1D64E311" w14:textId="77777777" w:rsidTr="004D24B3">
        <w:tc>
          <w:tcPr>
            <w:tcW w:w="1951" w:type="dxa"/>
            <w:tcBorders>
              <w:right w:val="single" w:sz="4" w:space="0" w:color="auto"/>
            </w:tcBorders>
          </w:tcPr>
          <w:p w14:paraId="45ABA718" w14:textId="77777777" w:rsidR="00AE7600" w:rsidRPr="00D06CCE" w:rsidRDefault="00AE7600" w:rsidP="00D91558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CAP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362CB1" w14:textId="77777777" w:rsidR="00AE7600" w:rsidRPr="00D06CCE" w:rsidRDefault="00AE7600" w:rsidP="00D91558">
            <w:pPr>
              <w:rPr>
                <w:sz w:val="24"/>
                <w:szCs w:val="24"/>
              </w:rPr>
            </w:pPr>
          </w:p>
          <w:p w14:paraId="6A5D6E7F" w14:textId="77777777" w:rsidR="00AE7600" w:rsidRPr="00D06CCE" w:rsidRDefault="00AE7600" w:rsidP="00D91558">
            <w:pPr>
              <w:rPr>
                <w:sz w:val="24"/>
                <w:szCs w:val="24"/>
              </w:rPr>
            </w:pPr>
          </w:p>
        </w:tc>
      </w:tr>
      <w:tr w:rsidR="00AE7600" w:rsidRPr="00D06CCE" w14:paraId="550D217E" w14:textId="77777777" w:rsidTr="004D24B3">
        <w:tc>
          <w:tcPr>
            <w:tcW w:w="1951" w:type="dxa"/>
          </w:tcPr>
          <w:p w14:paraId="4267D05A" w14:textId="77777777" w:rsidR="00AE7600" w:rsidRPr="00D06CCE" w:rsidRDefault="00AE7600" w:rsidP="00D91558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0E9FC" w14:textId="77777777" w:rsidR="00AE7600" w:rsidRPr="00D06CCE" w:rsidRDefault="00AE7600" w:rsidP="00D91558">
            <w:pPr>
              <w:rPr>
                <w:sz w:val="24"/>
                <w:szCs w:val="24"/>
              </w:rPr>
            </w:pPr>
          </w:p>
        </w:tc>
      </w:tr>
      <w:tr w:rsidR="00AE7600" w:rsidRPr="00D06CCE" w14:paraId="4DF1C346" w14:textId="77777777" w:rsidTr="004D24B3">
        <w:trPr>
          <w:trHeight w:val="58"/>
        </w:trPr>
        <w:tc>
          <w:tcPr>
            <w:tcW w:w="1951" w:type="dxa"/>
            <w:tcBorders>
              <w:right w:val="single" w:sz="4" w:space="0" w:color="auto"/>
            </w:tcBorders>
          </w:tcPr>
          <w:p w14:paraId="73CABA68" w14:textId="77777777" w:rsidR="00AE7600" w:rsidRPr="00D06CCE" w:rsidRDefault="00AE7600" w:rsidP="00D91558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Codice Fiscale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35E2D9A" w14:textId="77777777" w:rsidR="00AE7600" w:rsidRPr="00D06CCE" w:rsidRDefault="00AE7600" w:rsidP="00D91558">
            <w:pPr>
              <w:rPr>
                <w:sz w:val="24"/>
                <w:szCs w:val="24"/>
              </w:rPr>
            </w:pPr>
          </w:p>
          <w:p w14:paraId="0F0856AC" w14:textId="77777777" w:rsidR="00AE7600" w:rsidRPr="00D06CCE" w:rsidRDefault="00AE7600" w:rsidP="00D91558">
            <w:pPr>
              <w:rPr>
                <w:sz w:val="24"/>
                <w:szCs w:val="24"/>
              </w:rPr>
            </w:pPr>
          </w:p>
        </w:tc>
      </w:tr>
    </w:tbl>
    <w:p w14:paraId="4FB8EE1A" w14:textId="77777777" w:rsidR="00AE7600" w:rsidRPr="00AE7600" w:rsidRDefault="00AE7600" w:rsidP="00980CE4">
      <w:pPr>
        <w:ind w:left="-142"/>
        <w:jc w:val="both"/>
        <w:rPr>
          <w:i/>
          <w:iCs/>
          <w:sz w:val="16"/>
          <w:szCs w:val="16"/>
          <w:lang w:val="it-IT"/>
        </w:rPr>
      </w:pPr>
    </w:p>
    <w:p w14:paraId="47958DD8" w14:textId="20B3E2F3" w:rsidR="001135F0" w:rsidRPr="00F52CA7" w:rsidRDefault="001135F0" w:rsidP="00F52CA7">
      <w:pPr>
        <w:ind w:left="-142"/>
        <w:jc w:val="both"/>
        <w:rPr>
          <w:i/>
          <w:iCs/>
          <w:lang w:val="it-IT"/>
        </w:rPr>
      </w:pPr>
      <w:r w:rsidRPr="00980CE4">
        <w:rPr>
          <w:sz w:val="24"/>
          <w:szCs w:val="24"/>
          <w:lang w:val="it-IT"/>
        </w:rPr>
        <w:t>in qualità di legale rappresentante del soggetto componente (mandante) dell’ATS costituita o costituenda</w:t>
      </w:r>
    </w:p>
    <w:tbl>
      <w:tblPr>
        <w:tblStyle w:val="Grigliatabella"/>
        <w:tblW w:w="893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6951"/>
      </w:tblGrid>
      <w:tr w:rsidR="00AE7600" w14:paraId="1640B496" w14:textId="77777777" w:rsidTr="004D24B3">
        <w:tc>
          <w:tcPr>
            <w:tcW w:w="1980" w:type="dxa"/>
            <w:tcBorders>
              <w:right w:val="single" w:sz="4" w:space="0" w:color="auto"/>
            </w:tcBorders>
          </w:tcPr>
          <w:p w14:paraId="1A462D91" w14:textId="1B629FDB" w:rsidR="00AE7600" w:rsidRDefault="00AE7600" w:rsidP="0095665C">
            <w:pPr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Denominazione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4EC74E" w14:textId="77777777" w:rsidR="00AE7600" w:rsidRDefault="00AE7600" w:rsidP="0095665C">
            <w:pPr>
              <w:rPr>
                <w:sz w:val="24"/>
                <w:szCs w:val="24"/>
                <w:lang w:val="it-IT"/>
              </w:rPr>
            </w:pPr>
          </w:p>
        </w:tc>
      </w:tr>
      <w:tr w:rsidR="00AE7600" w14:paraId="21674547" w14:textId="77777777" w:rsidTr="004D24B3">
        <w:tc>
          <w:tcPr>
            <w:tcW w:w="1980" w:type="dxa"/>
          </w:tcPr>
          <w:p w14:paraId="4B5C8947" w14:textId="77777777" w:rsidR="00AE7600" w:rsidRDefault="00AE7600" w:rsidP="0095665C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</w:tcPr>
          <w:p w14:paraId="380B37C5" w14:textId="77777777" w:rsidR="00AE7600" w:rsidRDefault="00AE7600" w:rsidP="0095665C">
            <w:pPr>
              <w:rPr>
                <w:sz w:val="24"/>
                <w:szCs w:val="24"/>
                <w:lang w:val="it-IT"/>
              </w:rPr>
            </w:pPr>
          </w:p>
        </w:tc>
      </w:tr>
      <w:tr w:rsidR="00AE7600" w14:paraId="7D7AE673" w14:textId="77777777" w:rsidTr="004D24B3">
        <w:tc>
          <w:tcPr>
            <w:tcW w:w="1980" w:type="dxa"/>
            <w:tcBorders>
              <w:right w:val="single" w:sz="4" w:space="0" w:color="auto"/>
            </w:tcBorders>
          </w:tcPr>
          <w:p w14:paraId="11D97DED" w14:textId="057D6878" w:rsidR="00AE7600" w:rsidRDefault="00AE7600" w:rsidP="0095665C">
            <w:pPr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C.F.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FC0AB5D" w14:textId="77777777" w:rsidR="00AE7600" w:rsidRDefault="00AE7600" w:rsidP="0095665C">
            <w:pPr>
              <w:rPr>
                <w:sz w:val="24"/>
                <w:szCs w:val="24"/>
                <w:lang w:val="it-IT"/>
              </w:rPr>
            </w:pPr>
          </w:p>
        </w:tc>
      </w:tr>
      <w:tr w:rsidR="00AE7600" w14:paraId="2B8E90CB" w14:textId="77777777" w:rsidTr="004D24B3">
        <w:tc>
          <w:tcPr>
            <w:tcW w:w="1980" w:type="dxa"/>
          </w:tcPr>
          <w:p w14:paraId="6EE7B78B" w14:textId="77777777" w:rsidR="00AE7600" w:rsidRDefault="00AE7600" w:rsidP="0095665C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</w:tcPr>
          <w:p w14:paraId="4A7953BF" w14:textId="77777777" w:rsidR="00AE7600" w:rsidRDefault="00AE7600" w:rsidP="0095665C">
            <w:pPr>
              <w:rPr>
                <w:sz w:val="24"/>
                <w:szCs w:val="24"/>
                <w:lang w:val="it-IT"/>
              </w:rPr>
            </w:pPr>
          </w:p>
        </w:tc>
      </w:tr>
      <w:tr w:rsidR="00AE7600" w14:paraId="1514727D" w14:textId="77777777" w:rsidTr="004D24B3">
        <w:tc>
          <w:tcPr>
            <w:tcW w:w="1980" w:type="dxa"/>
            <w:tcBorders>
              <w:right w:val="single" w:sz="4" w:space="0" w:color="auto"/>
            </w:tcBorders>
          </w:tcPr>
          <w:p w14:paraId="40E0FB13" w14:textId="55704368" w:rsidR="00AE7600" w:rsidRDefault="00AE7600" w:rsidP="0095665C">
            <w:pPr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P.I.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0CEE08" w14:textId="77777777" w:rsidR="00AE7600" w:rsidRDefault="00AE7600" w:rsidP="0095665C">
            <w:pPr>
              <w:rPr>
                <w:sz w:val="24"/>
                <w:szCs w:val="24"/>
                <w:lang w:val="it-IT"/>
              </w:rPr>
            </w:pPr>
          </w:p>
        </w:tc>
      </w:tr>
      <w:tr w:rsidR="00AE7600" w14:paraId="31760555" w14:textId="77777777" w:rsidTr="004D24B3">
        <w:tc>
          <w:tcPr>
            <w:tcW w:w="1980" w:type="dxa"/>
          </w:tcPr>
          <w:p w14:paraId="4C78E71F" w14:textId="77777777" w:rsidR="00AE7600" w:rsidRDefault="00AE7600" w:rsidP="0095665C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</w:tcPr>
          <w:p w14:paraId="55477590" w14:textId="77777777" w:rsidR="00AE7600" w:rsidRDefault="00AE7600" w:rsidP="0095665C">
            <w:pPr>
              <w:rPr>
                <w:sz w:val="24"/>
                <w:szCs w:val="24"/>
                <w:lang w:val="it-IT"/>
              </w:rPr>
            </w:pPr>
          </w:p>
        </w:tc>
      </w:tr>
      <w:tr w:rsidR="00AE7600" w14:paraId="31B31B62" w14:textId="77777777" w:rsidTr="004D24B3">
        <w:tc>
          <w:tcPr>
            <w:tcW w:w="1980" w:type="dxa"/>
            <w:tcBorders>
              <w:right w:val="single" w:sz="4" w:space="0" w:color="auto"/>
            </w:tcBorders>
          </w:tcPr>
          <w:p w14:paraId="17B75690" w14:textId="11EFA4D0" w:rsidR="00AE7600" w:rsidRDefault="00AE7600" w:rsidP="0095665C">
            <w:pPr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Sede legale in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808D21" w14:textId="77777777" w:rsidR="00AE7600" w:rsidRDefault="00AE7600" w:rsidP="0095665C">
            <w:pPr>
              <w:rPr>
                <w:sz w:val="24"/>
                <w:szCs w:val="24"/>
                <w:lang w:val="it-IT"/>
              </w:rPr>
            </w:pPr>
          </w:p>
        </w:tc>
      </w:tr>
      <w:tr w:rsidR="00AE7600" w14:paraId="75E840C5" w14:textId="77777777" w:rsidTr="004D24B3">
        <w:tc>
          <w:tcPr>
            <w:tcW w:w="1980" w:type="dxa"/>
          </w:tcPr>
          <w:p w14:paraId="3F2E43C3" w14:textId="77777777" w:rsidR="00AE7600" w:rsidRDefault="00AE7600" w:rsidP="0095665C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</w:tcPr>
          <w:p w14:paraId="6CEA5C6A" w14:textId="77777777" w:rsidR="00AE7600" w:rsidRDefault="00AE7600" w:rsidP="0095665C">
            <w:pPr>
              <w:rPr>
                <w:sz w:val="24"/>
                <w:szCs w:val="24"/>
                <w:lang w:val="it-IT"/>
              </w:rPr>
            </w:pPr>
          </w:p>
        </w:tc>
      </w:tr>
      <w:tr w:rsidR="00AE7600" w14:paraId="21D5B188" w14:textId="77777777" w:rsidTr="004D24B3">
        <w:tc>
          <w:tcPr>
            <w:tcW w:w="1980" w:type="dxa"/>
            <w:tcBorders>
              <w:right w:val="single" w:sz="4" w:space="0" w:color="auto"/>
            </w:tcBorders>
          </w:tcPr>
          <w:p w14:paraId="5781ACC9" w14:textId="5F393BC4" w:rsidR="00AE7600" w:rsidRDefault="00AE7600" w:rsidP="0095665C">
            <w:pPr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Via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CE851F" w14:textId="77777777" w:rsidR="00AE7600" w:rsidRDefault="00AE7600" w:rsidP="0095665C">
            <w:pPr>
              <w:rPr>
                <w:sz w:val="24"/>
                <w:szCs w:val="24"/>
                <w:lang w:val="it-IT"/>
              </w:rPr>
            </w:pPr>
          </w:p>
        </w:tc>
      </w:tr>
      <w:tr w:rsidR="00AE7600" w14:paraId="05BCC962" w14:textId="77777777" w:rsidTr="004D24B3">
        <w:tc>
          <w:tcPr>
            <w:tcW w:w="1980" w:type="dxa"/>
          </w:tcPr>
          <w:p w14:paraId="1E087BE2" w14:textId="77777777" w:rsidR="00AE7600" w:rsidRDefault="00AE7600" w:rsidP="0095665C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</w:tcPr>
          <w:p w14:paraId="46855FE6" w14:textId="77777777" w:rsidR="00AE7600" w:rsidRDefault="00AE7600" w:rsidP="0095665C">
            <w:pPr>
              <w:rPr>
                <w:sz w:val="24"/>
                <w:szCs w:val="24"/>
                <w:lang w:val="it-IT"/>
              </w:rPr>
            </w:pPr>
          </w:p>
        </w:tc>
      </w:tr>
      <w:tr w:rsidR="00AE7600" w14:paraId="71C69BA9" w14:textId="77777777" w:rsidTr="004D24B3">
        <w:tc>
          <w:tcPr>
            <w:tcW w:w="1980" w:type="dxa"/>
            <w:tcBorders>
              <w:right w:val="single" w:sz="4" w:space="0" w:color="auto"/>
            </w:tcBorders>
          </w:tcPr>
          <w:p w14:paraId="4F647F67" w14:textId="6FF92CC8" w:rsidR="00AE7600" w:rsidRDefault="00AE7600" w:rsidP="0095665C">
            <w:pPr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Cap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7878FE" w14:textId="77777777" w:rsidR="00AE7600" w:rsidRDefault="00AE7600" w:rsidP="0095665C">
            <w:pPr>
              <w:rPr>
                <w:sz w:val="24"/>
                <w:szCs w:val="24"/>
                <w:lang w:val="it-IT"/>
              </w:rPr>
            </w:pPr>
          </w:p>
        </w:tc>
      </w:tr>
      <w:tr w:rsidR="00AE7600" w14:paraId="23452342" w14:textId="77777777" w:rsidTr="004D24B3">
        <w:tc>
          <w:tcPr>
            <w:tcW w:w="1980" w:type="dxa"/>
          </w:tcPr>
          <w:p w14:paraId="6B4E981B" w14:textId="77777777" w:rsidR="00AE7600" w:rsidRDefault="00AE7600" w:rsidP="0095665C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951" w:type="dxa"/>
            <w:tcBorders>
              <w:top w:val="single" w:sz="4" w:space="0" w:color="auto"/>
            </w:tcBorders>
          </w:tcPr>
          <w:p w14:paraId="412E2B6F" w14:textId="77777777" w:rsidR="00AE7600" w:rsidRDefault="00AE7600" w:rsidP="0095665C">
            <w:pPr>
              <w:rPr>
                <w:sz w:val="24"/>
                <w:szCs w:val="24"/>
                <w:lang w:val="it-IT"/>
              </w:rPr>
            </w:pPr>
          </w:p>
        </w:tc>
      </w:tr>
    </w:tbl>
    <w:p w14:paraId="2EC9C214" w14:textId="758D7864" w:rsidR="001135F0" w:rsidRDefault="001135F0" w:rsidP="0050186A">
      <w:pPr>
        <w:ind w:left="-142"/>
        <w:jc w:val="both"/>
        <w:rPr>
          <w:sz w:val="24"/>
          <w:szCs w:val="24"/>
          <w:lang w:val="it-IT"/>
        </w:rPr>
      </w:pPr>
      <w:r w:rsidRPr="00980CE4">
        <w:rPr>
          <w:sz w:val="24"/>
          <w:szCs w:val="24"/>
          <w:lang w:val="it-IT"/>
        </w:rPr>
        <w:t>Presentatore del progetto</w:t>
      </w:r>
      <w:r w:rsidR="0050186A">
        <w:rPr>
          <w:sz w:val="24"/>
          <w:szCs w:val="24"/>
          <w:lang w:val="it-IT"/>
        </w:rPr>
        <w:t xml:space="preserve"> a</w:t>
      </w:r>
      <w:r w:rsidRPr="00980CE4">
        <w:rPr>
          <w:sz w:val="24"/>
          <w:szCs w:val="24"/>
          <w:lang w:val="it-IT"/>
        </w:rPr>
        <w:t xml:space="preserve"> valere sull’ </w:t>
      </w:r>
      <w:r w:rsidR="00654FD5" w:rsidRPr="00654FD5">
        <w:rPr>
          <w:i/>
          <w:iCs/>
          <w:sz w:val="24"/>
          <w:szCs w:val="24"/>
          <w:lang w:val="it-IT"/>
        </w:rPr>
        <w:t>Avviso pubblico per la Presentazione di progettazioni esecutive di interventi integrati di tipo educativo, formativo e di socializzazione, finalizzati all’inclusione attiva di giovani a rischio di devianza</w:t>
      </w:r>
      <w:r w:rsidR="00654FD5">
        <w:rPr>
          <w:sz w:val="24"/>
          <w:szCs w:val="24"/>
          <w:lang w:val="it-IT"/>
        </w:rPr>
        <w:t xml:space="preserve"> </w:t>
      </w:r>
      <w:r w:rsidRPr="00980CE4">
        <w:rPr>
          <w:sz w:val="24"/>
          <w:szCs w:val="24"/>
          <w:lang w:val="it-IT"/>
        </w:rPr>
        <w:t>di cui alla Determinazione Dirigenziale</w:t>
      </w:r>
      <w:r w:rsidR="00AE7600">
        <w:rPr>
          <w:sz w:val="24"/>
          <w:szCs w:val="24"/>
          <w:lang w:val="it-IT"/>
        </w:rPr>
        <w:t xml:space="preserve"> </w:t>
      </w:r>
      <w:r w:rsidRPr="00980CE4">
        <w:rPr>
          <w:sz w:val="24"/>
          <w:szCs w:val="24"/>
          <w:lang w:val="it-IT"/>
        </w:rPr>
        <w:t>n.</w:t>
      </w:r>
      <w:r w:rsidR="004D24B3">
        <w:rPr>
          <w:sz w:val="24"/>
          <w:szCs w:val="24"/>
          <w:lang w:val="it-IT"/>
        </w:rPr>
        <w:t xml:space="preserve">_________ </w:t>
      </w:r>
      <w:r w:rsidRPr="00980CE4">
        <w:rPr>
          <w:sz w:val="24"/>
          <w:szCs w:val="24"/>
          <w:lang w:val="it-IT"/>
        </w:rPr>
        <w:t>del</w:t>
      </w:r>
      <w:r w:rsidR="004D24B3">
        <w:rPr>
          <w:sz w:val="24"/>
          <w:szCs w:val="24"/>
          <w:lang w:val="it-IT"/>
        </w:rPr>
        <w:t>____</w:t>
      </w:r>
      <w:r w:rsidR="007850EA">
        <w:rPr>
          <w:sz w:val="24"/>
          <w:szCs w:val="24"/>
          <w:lang w:val="it-IT"/>
        </w:rPr>
        <w:t xml:space="preserve"> </w:t>
      </w:r>
      <w:r w:rsidRPr="00980CE4">
        <w:rPr>
          <w:sz w:val="24"/>
          <w:szCs w:val="24"/>
          <w:lang w:val="it-IT"/>
        </w:rPr>
        <w:t xml:space="preserve">consapevole degli effetti penali per </w:t>
      </w:r>
      <w:r w:rsidRPr="00980CE4">
        <w:rPr>
          <w:sz w:val="24"/>
          <w:szCs w:val="24"/>
          <w:lang w:val="it-IT"/>
        </w:rPr>
        <w:lastRenderedPageBreak/>
        <w:t>dichiarazioni mendaci, falsità in atti ed uso di atti falsi ai sensi del l’articolo 76 del D.P.R. 445/2000, sotto la propria responsabilità</w:t>
      </w:r>
    </w:p>
    <w:p w14:paraId="4A8CB64B" w14:textId="19F6E506" w:rsidR="00F27C9B" w:rsidRDefault="00AE7600" w:rsidP="00AE7600">
      <w:pPr>
        <w:ind w:left="-142"/>
        <w:jc w:val="center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>DICHIARA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62"/>
        <w:gridCol w:w="8068"/>
      </w:tblGrid>
      <w:tr w:rsidR="00AE7600" w:rsidRPr="00F62C01" w14:paraId="2B3CFBD5" w14:textId="77777777" w:rsidTr="00D91558">
        <w:tc>
          <w:tcPr>
            <w:tcW w:w="5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DA643C5" w14:textId="77777777" w:rsidR="00AE7600" w:rsidRDefault="00AE7600" w:rsidP="00D91558">
            <w:pPr>
              <w:jc w:val="center"/>
              <w:rPr>
                <w:b/>
                <w:sz w:val="16"/>
                <w:szCs w:val="16"/>
                <w:lang w:val="it-IT"/>
              </w:rPr>
            </w:pPr>
          </w:p>
        </w:tc>
        <w:tc>
          <w:tcPr>
            <w:tcW w:w="80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82CE9B" w14:textId="77777777" w:rsidR="00AE7600" w:rsidRDefault="00AE7600" w:rsidP="00AE7600">
            <w:pPr>
              <w:pStyle w:val="Paragrafoelenco"/>
              <w:numPr>
                <w:ilvl w:val="0"/>
                <w:numId w:val="24"/>
              </w:numPr>
              <w:spacing w:before="120" w:after="120"/>
              <w:jc w:val="both"/>
              <w:rPr>
                <w:b/>
                <w:sz w:val="16"/>
                <w:szCs w:val="16"/>
                <w:lang w:val="it-IT"/>
              </w:rPr>
            </w:pPr>
            <w:r w:rsidRPr="005D2740">
              <w:rPr>
                <w:sz w:val="24"/>
                <w:szCs w:val="24"/>
                <w:lang w:val="it-IT"/>
              </w:rPr>
              <w:t>di non trovarsi in stato di fallimento, di liquidazione, di cessazione di attività o di concordato preventivo e in qualsiasi altra situazione equivalente secondo la legislazione del proprio stato, ovvero di non avere in corso un procedimento per la dichiarazione di una di tali situazioni e che tali circostanze non si sono verificate nell’ultimo quinquennio;</w:t>
            </w:r>
          </w:p>
        </w:tc>
      </w:tr>
      <w:tr w:rsidR="00AE7600" w:rsidRPr="00F62C01" w14:paraId="033DD817" w14:textId="77777777" w:rsidTr="00D91558"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5E707" w14:textId="77777777" w:rsidR="00AE7600" w:rsidRDefault="00AE7600" w:rsidP="00D91558">
            <w:pPr>
              <w:jc w:val="center"/>
              <w:rPr>
                <w:b/>
                <w:sz w:val="16"/>
                <w:szCs w:val="16"/>
                <w:lang w:val="it-IT"/>
              </w:rPr>
            </w:pPr>
          </w:p>
        </w:tc>
        <w:tc>
          <w:tcPr>
            <w:tcW w:w="8068" w:type="dxa"/>
            <w:tcBorders>
              <w:top w:val="nil"/>
              <w:left w:val="nil"/>
              <w:bottom w:val="nil"/>
              <w:right w:val="nil"/>
            </w:tcBorders>
          </w:tcPr>
          <w:p w14:paraId="5ACCF0C7" w14:textId="77777777" w:rsidR="00AE7600" w:rsidRPr="00276D85" w:rsidRDefault="00AE7600" w:rsidP="002A3FFA">
            <w:pPr>
              <w:pStyle w:val="Paragrafoelenco"/>
              <w:ind w:left="641"/>
              <w:jc w:val="both"/>
              <w:rPr>
                <w:sz w:val="16"/>
                <w:szCs w:val="16"/>
                <w:lang w:val="it-IT"/>
              </w:rPr>
            </w:pPr>
          </w:p>
        </w:tc>
      </w:tr>
      <w:tr w:rsidR="00AE7600" w:rsidRPr="00F62C01" w14:paraId="104A4452" w14:textId="77777777" w:rsidTr="00D91558">
        <w:tc>
          <w:tcPr>
            <w:tcW w:w="56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76979D01" w14:textId="77777777" w:rsidR="00AE7600" w:rsidRDefault="00AE7600" w:rsidP="00D91558">
            <w:pPr>
              <w:jc w:val="center"/>
              <w:rPr>
                <w:b/>
                <w:sz w:val="16"/>
                <w:szCs w:val="16"/>
                <w:lang w:val="it-IT"/>
              </w:rPr>
            </w:pPr>
          </w:p>
        </w:tc>
        <w:tc>
          <w:tcPr>
            <w:tcW w:w="80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6F277A" w14:textId="77777777" w:rsidR="00AE7600" w:rsidRPr="005D2740" w:rsidRDefault="00AE7600" w:rsidP="00824F02">
            <w:pPr>
              <w:pStyle w:val="Paragrafoelenco"/>
              <w:numPr>
                <w:ilvl w:val="0"/>
                <w:numId w:val="24"/>
              </w:numPr>
              <w:spacing w:before="120" w:after="120"/>
              <w:jc w:val="both"/>
              <w:rPr>
                <w:sz w:val="24"/>
                <w:szCs w:val="24"/>
                <w:lang w:val="it-IT"/>
              </w:rPr>
            </w:pPr>
            <w:r w:rsidRPr="005D2740">
              <w:rPr>
                <w:sz w:val="24"/>
                <w:szCs w:val="24"/>
                <w:lang w:val="it-IT"/>
              </w:rPr>
              <w:t>che non è stata pronunciata alcuna condanna, con sentenza passata in giudicato, per qualsiasi reato che determina l’incapacità a contrattare con la P.A;</w:t>
            </w:r>
          </w:p>
        </w:tc>
      </w:tr>
      <w:tr w:rsidR="00AE7600" w:rsidRPr="00F62C01" w14:paraId="3386CD7A" w14:textId="77777777" w:rsidTr="00D91558"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BBED5" w14:textId="77777777" w:rsidR="00AE7600" w:rsidRDefault="00AE7600" w:rsidP="00D91558">
            <w:pPr>
              <w:jc w:val="center"/>
              <w:rPr>
                <w:b/>
                <w:sz w:val="16"/>
                <w:szCs w:val="16"/>
                <w:lang w:val="it-IT"/>
              </w:rPr>
            </w:pPr>
          </w:p>
        </w:tc>
        <w:tc>
          <w:tcPr>
            <w:tcW w:w="8068" w:type="dxa"/>
            <w:tcBorders>
              <w:top w:val="nil"/>
              <w:left w:val="nil"/>
              <w:bottom w:val="nil"/>
              <w:right w:val="nil"/>
            </w:tcBorders>
          </w:tcPr>
          <w:p w14:paraId="054497F9" w14:textId="77777777" w:rsidR="00AE7600" w:rsidRPr="00276D85" w:rsidRDefault="00AE7600" w:rsidP="002A3FFA">
            <w:pPr>
              <w:jc w:val="both"/>
              <w:rPr>
                <w:sz w:val="16"/>
                <w:szCs w:val="16"/>
                <w:lang w:val="it-IT"/>
              </w:rPr>
            </w:pPr>
          </w:p>
        </w:tc>
      </w:tr>
      <w:tr w:rsidR="00AE7600" w:rsidRPr="00F62C01" w14:paraId="28824F06" w14:textId="77777777" w:rsidTr="00D91558"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58586A1" w14:textId="77777777" w:rsidR="00AE7600" w:rsidRDefault="00AE7600" w:rsidP="00D91558">
            <w:pPr>
              <w:jc w:val="center"/>
              <w:rPr>
                <w:b/>
                <w:sz w:val="16"/>
                <w:szCs w:val="16"/>
                <w:lang w:val="it-IT"/>
              </w:rPr>
            </w:pPr>
          </w:p>
        </w:tc>
        <w:tc>
          <w:tcPr>
            <w:tcW w:w="80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8AA900" w14:textId="77777777" w:rsidR="00AE7600" w:rsidRPr="005D2740" w:rsidRDefault="00AE7600" w:rsidP="00824F02">
            <w:pPr>
              <w:pStyle w:val="Paragrafoelenco"/>
              <w:numPr>
                <w:ilvl w:val="0"/>
                <w:numId w:val="24"/>
              </w:numPr>
              <w:spacing w:before="120" w:after="120"/>
              <w:jc w:val="both"/>
              <w:rPr>
                <w:sz w:val="24"/>
                <w:szCs w:val="24"/>
                <w:lang w:val="it-IT"/>
              </w:rPr>
            </w:pPr>
            <w:r w:rsidRPr="005D2740">
              <w:rPr>
                <w:sz w:val="24"/>
                <w:szCs w:val="24"/>
                <w:lang w:val="it-IT"/>
              </w:rPr>
              <w:t>di non avere procedimenti in corso ai sensi dell’art. 416/bis del Codice penale</w:t>
            </w:r>
            <w:r>
              <w:rPr>
                <w:sz w:val="24"/>
                <w:szCs w:val="24"/>
                <w:lang w:val="it-IT"/>
              </w:rPr>
              <w:t>;</w:t>
            </w:r>
          </w:p>
        </w:tc>
      </w:tr>
    </w:tbl>
    <w:p w14:paraId="2A1E73EB" w14:textId="77777777" w:rsidR="00AE7600" w:rsidRDefault="00AE7600" w:rsidP="00AE7600">
      <w:pPr>
        <w:spacing w:after="0"/>
        <w:jc w:val="center"/>
        <w:rPr>
          <w:b/>
          <w:sz w:val="16"/>
          <w:szCs w:val="16"/>
          <w:lang w:val="it-IT"/>
        </w:rPr>
      </w:pPr>
    </w:p>
    <w:p w14:paraId="6D51D6EF" w14:textId="77777777" w:rsidR="00AE7600" w:rsidRPr="0095665C" w:rsidRDefault="00AE7600" w:rsidP="0050186A">
      <w:pPr>
        <w:spacing w:after="0"/>
        <w:rPr>
          <w:b/>
          <w:sz w:val="16"/>
          <w:szCs w:val="16"/>
          <w:lang w:val="it-IT"/>
        </w:rPr>
      </w:pPr>
    </w:p>
    <w:p w14:paraId="77AF837C" w14:textId="2FFAC91A" w:rsidR="00AE7600" w:rsidRPr="0095665C" w:rsidRDefault="00AE7600" w:rsidP="00D21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BE5F1" w:themeFill="accent1" w:themeFillTint="33"/>
        <w:jc w:val="center"/>
        <w:rPr>
          <w:b/>
          <w:bCs/>
          <w:sz w:val="24"/>
          <w:szCs w:val="24"/>
          <w:lang w:val="it-IT"/>
        </w:rPr>
      </w:pPr>
      <w:r w:rsidRPr="0095665C">
        <w:rPr>
          <w:b/>
          <w:bCs/>
          <w:sz w:val="24"/>
          <w:szCs w:val="24"/>
          <w:lang w:val="it-IT"/>
        </w:rPr>
        <w:t>Obblighi Legge 69/99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27"/>
        <w:gridCol w:w="8008"/>
      </w:tblGrid>
      <w:tr w:rsidR="00AE7600" w:rsidRPr="00F62C01" w14:paraId="7D7E8945" w14:textId="77777777" w:rsidTr="00D2131A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542535" w14:textId="77777777" w:rsidR="00AE7600" w:rsidRPr="0095665C" w:rsidRDefault="00AE7600" w:rsidP="00D91558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81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243127" w14:textId="77777777" w:rsidR="00AE7600" w:rsidRPr="0095665C" w:rsidRDefault="00AE7600" w:rsidP="00AE7600">
            <w:pPr>
              <w:pStyle w:val="Paragrafoelenco"/>
              <w:numPr>
                <w:ilvl w:val="0"/>
                <w:numId w:val="24"/>
              </w:numPr>
              <w:jc w:val="both"/>
              <w:rPr>
                <w:sz w:val="24"/>
                <w:szCs w:val="24"/>
                <w:lang w:val="it-IT"/>
              </w:rPr>
            </w:pPr>
            <w:r w:rsidRPr="0095665C">
              <w:rPr>
                <w:sz w:val="24"/>
                <w:szCs w:val="24"/>
                <w:lang w:val="it-IT"/>
              </w:rPr>
              <w:t>di essere tenuto all’applicazione della L. 68/99 art. 17 ed essere in regola</w:t>
            </w:r>
            <w:r>
              <w:rPr>
                <w:sz w:val="24"/>
                <w:szCs w:val="24"/>
                <w:lang w:val="it-IT"/>
              </w:rPr>
              <w:t xml:space="preserve"> con gli obblighi derivanti</w:t>
            </w:r>
            <w:r w:rsidRPr="0095665C">
              <w:rPr>
                <w:sz w:val="24"/>
                <w:szCs w:val="24"/>
                <w:lang w:val="it-IT"/>
              </w:rPr>
              <w:t>;</w:t>
            </w:r>
          </w:p>
        </w:tc>
      </w:tr>
      <w:tr w:rsidR="00AE7600" w:rsidRPr="00F62C01" w14:paraId="275F125E" w14:textId="77777777" w:rsidTr="00D2131A"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50FAD" w14:textId="77777777" w:rsidR="00AE7600" w:rsidRPr="0095665C" w:rsidRDefault="00AE7600" w:rsidP="00D91558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8143" w:type="dxa"/>
            <w:tcBorders>
              <w:top w:val="nil"/>
              <w:left w:val="nil"/>
              <w:bottom w:val="nil"/>
              <w:right w:val="nil"/>
            </w:tcBorders>
          </w:tcPr>
          <w:p w14:paraId="12176A8B" w14:textId="77777777" w:rsidR="00AE7600" w:rsidRPr="0095665C" w:rsidRDefault="00AE7600" w:rsidP="00D91558">
            <w:pPr>
              <w:rPr>
                <w:sz w:val="24"/>
                <w:szCs w:val="24"/>
                <w:lang w:val="it-IT"/>
              </w:rPr>
            </w:pPr>
          </w:p>
        </w:tc>
      </w:tr>
      <w:tr w:rsidR="00AE7600" w:rsidRPr="00F62C01" w14:paraId="30710C2D" w14:textId="77777777" w:rsidTr="00D2131A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5058A6" w14:textId="77777777" w:rsidR="00AE7600" w:rsidRPr="0095665C" w:rsidRDefault="00AE7600" w:rsidP="00D91558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81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658A21" w14:textId="77777777" w:rsidR="00AE7600" w:rsidRPr="0095665C" w:rsidRDefault="00AE7600" w:rsidP="00AE7600">
            <w:pPr>
              <w:pStyle w:val="Paragrafoelenco"/>
              <w:numPr>
                <w:ilvl w:val="0"/>
                <w:numId w:val="24"/>
              </w:numPr>
              <w:jc w:val="both"/>
              <w:rPr>
                <w:sz w:val="24"/>
                <w:szCs w:val="24"/>
                <w:lang w:val="it-IT"/>
              </w:rPr>
            </w:pPr>
            <w:r w:rsidRPr="0095665C">
              <w:rPr>
                <w:b/>
                <w:bCs/>
                <w:sz w:val="24"/>
                <w:szCs w:val="24"/>
                <w:lang w:val="it-IT"/>
              </w:rPr>
              <w:t>ovvero</w:t>
            </w:r>
            <w:r w:rsidRPr="0095665C">
              <w:rPr>
                <w:sz w:val="24"/>
                <w:szCs w:val="24"/>
                <w:lang w:val="it-IT"/>
              </w:rPr>
              <w:t xml:space="preserve"> di non essere in regola;</w:t>
            </w:r>
          </w:p>
        </w:tc>
      </w:tr>
      <w:tr w:rsidR="00AE7600" w:rsidRPr="00F62C01" w14:paraId="2FA66303" w14:textId="77777777" w:rsidTr="00D2131A"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CDB4F" w14:textId="77777777" w:rsidR="00AE7600" w:rsidRPr="0095665C" w:rsidRDefault="00AE7600" w:rsidP="00D91558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8143" w:type="dxa"/>
            <w:tcBorders>
              <w:top w:val="nil"/>
              <w:left w:val="nil"/>
              <w:bottom w:val="nil"/>
              <w:right w:val="nil"/>
            </w:tcBorders>
          </w:tcPr>
          <w:p w14:paraId="48A6520C" w14:textId="77777777" w:rsidR="00AE7600" w:rsidRPr="0095665C" w:rsidRDefault="00AE7600" w:rsidP="00D91558">
            <w:pPr>
              <w:rPr>
                <w:b/>
                <w:bCs/>
                <w:sz w:val="24"/>
                <w:szCs w:val="24"/>
                <w:lang w:val="it-IT"/>
              </w:rPr>
            </w:pPr>
          </w:p>
        </w:tc>
      </w:tr>
      <w:tr w:rsidR="00AE7600" w:rsidRPr="00F62C01" w14:paraId="65A720E8" w14:textId="77777777" w:rsidTr="00D2131A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313CF7" w14:textId="77777777" w:rsidR="00AE7600" w:rsidRPr="0095665C" w:rsidRDefault="00AE7600" w:rsidP="00D91558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81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FC7F2A" w14:textId="77777777" w:rsidR="00AE7600" w:rsidRPr="0095665C" w:rsidRDefault="00AE7600" w:rsidP="00AE7600">
            <w:pPr>
              <w:pStyle w:val="Paragrafoelenco"/>
              <w:numPr>
                <w:ilvl w:val="0"/>
                <w:numId w:val="24"/>
              </w:numPr>
              <w:jc w:val="both"/>
              <w:rPr>
                <w:sz w:val="24"/>
                <w:szCs w:val="24"/>
                <w:lang w:val="it-IT"/>
              </w:rPr>
            </w:pPr>
            <w:r w:rsidRPr="0095665C">
              <w:rPr>
                <w:b/>
                <w:bCs/>
                <w:sz w:val="24"/>
                <w:szCs w:val="24"/>
                <w:lang w:val="it-IT"/>
              </w:rPr>
              <w:t xml:space="preserve">ovvero </w:t>
            </w:r>
            <w:r w:rsidRPr="0095665C">
              <w:rPr>
                <w:sz w:val="24"/>
                <w:szCs w:val="24"/>
                <w:lang w:val="it-IT"/>
              </w:rPr>
              <w:t>di non essere soggetto alla norma perché con numero di dipendenti &lt; 15;</w:t>
            </w:r>
          </w:p>
        </w:tc>
      </w:tr>
      <w:tr w:rsidR="00AE7600" w:rsidRPr="00F62C01" w14:paraId="5E78520A" w14:textId="77777777" w:rsidTr="00D2131A"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65C64" w14:textId="77777777" w:rsidR="00AE7600" w:rsidRPr="0095665C" w:rsidRDefault="00AE7600" w:rsidP="00D91558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8143" w:type="dxa"/>
            <w:tcBorders>
              <w:top w:val="nil"/>
              <w:left w:val="nil"/>
              <w:bottom w:val="nil"/>
              <w:right w:val="nil"/>
            </w:tcBorders>
          </w:tcPr>
          <w:p w14:paraId="243348B0" w14:textId="77777777" w:rsidR="00AE7600" w:rsidRPr="0095665C" w:rsidRDefault="00AE7600" w:rsidP="00D91558">
            <w:pPr>
              <w:rPr>
                <w:b/>
                <w:bCs/>
                <w:sz w:val="24"/>
                <w:szCs w:val="24"/>
                <w:lang w:val="it-IT"/>
              </w:rPr>
            </w:pPr>
          </w:p>
        </w:tc>
      </w:tr>
      <w:tr w:rsidR="00AE7600" w:rsidRPr="00F62C01" w14:paraId="7155D1E7" w14:textId="77777777" w:rsidTr="00D2131A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F03C1F" w14:textId="77777777" w:rsidR="00AE7600" w:rsidRPr="0095665C" w:rsidRDefault="00AE7600" w:rsidP="00D91558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81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3F6015" w14:textId="77777777" w:rsidR="00AE7600" w:rsidRPr="0095665C" w:rsidRDefault="00AE7600" w:rsidP="00AE7600">
            <w:pPr>
              <w:pStyle w:val="Paragrafoelenco"/>
              <w:numPr>
                <w:ilvl w:val="0"/>
                <w:numId w:val="24"/>
              </w:numPr>
              <w:jc w:val="both"/>
              <w:rPr>
                <w:b/>
                <w:bCs/>
                <w:sz w:val="24"/>
                <w:szCs w:val="24"/>
                <w:lang w:val="it-IT"/>
              </w:rPr>
            </w:pPr>
            <w:r w:rsidRPr="0095665C">
              <w:rPr>
                <w:b/>
                <w:bCs/>
                <w:sz w:val="24"/>
                <w:szCs w:val="24"/>
                <w:lang w:val="it-IT"/>
              </w:rPr>
              <w:t xml:space="preserve">ovvero </w:t>
            </w:r>
            <w:r w:rsidRPr="0095665C">
              <w:rPr>
                <w:sz w:val="24"/>
                <w:szCs w:val="24"/>
                <w:lang w:val="it-IT"/>
              </w:rPr>
              <w:t>di non essere soggetto alla norma perché, pur avendo 15–35 dipendenti, non ha effettuato nuove assunzioni dal 18/01/2000 o rientra nel periodo di esenzione;</w:t>
            </w:r>
          </w:p>
        </w:tc>
      </w:tr>
      <w:tr w:rsidR="00AE7600" w:rsidRPr="00F62C01" w14:paraId="1E66841E" w14:textId="77777777" w:rsidTr="00D2131A"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6287AD" w14:textId="77777777" w:rsidR="00AE7600" w:rsidRPr="0095665C" w:rsidRDefault="00AE7600" w:rsidP="00D91558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8143" w:type="dxa"/>
            <w:tcBorders>
              <w:top w:val="nil"/>
              <w:left w:val="nil"/>
              <w:bottom w:val="nil"/>
              <w:right w:val="nil"/>
            </w:tcBorders>
          </w:tcPr>
          <w:p w14:paraId="52FBBBF5" w14:textId="77777777" w:rsidR="00AE7600" w:rsidRPr="0095665C" w:rsidRDefault="00AE7600" w:rsidP="00D91558">
            <w:pPr>
              <w:rPr>
                <w:b/>
                <w:bCs/>
                <w:sz w:val="24"/>
                <w:szCs w:val="24"/>
                <w:lang w:val="it-IT"/>
              </w:rPr>
            </w:pPr>
          </w:p>
        </w:tc>
      </w:tr>
    </w:tbl>
    <w:p w14:paraId="5DE72BC4" w14:textId="77777777" w:rsidR="00AE7600" w:rsidRPr="0095665C" w:rsidRDefault="00AE7600" w:rsidP="00D21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BE5F1" w:themeFill="accent1" w:themeFillTint="33"/>
        <w:jc w:val="center"/>
        <w:rPr>
          <w:b/>
          <w:sz w:val="24"/>
          <w:szCs w:val="24"/>
          <w:lang w:val="it-IT"/>
        </w:rPr>
      </w:pPr>
      <w:r w:rsidRPr="0095665C">
        <w:rPr>
          <w:b/>
          <w:sz w:val="24"/>
          <w:szCs w:val="24"/>
          <w:lang w:val="it-IT"/>
        </w:rPr>
        <w:t>Antimafia (D.lgs. 159/2011, art. 67)</w:t>
      </w:r>
    </w:p>
    <w:tbl>
      <w:tblPr>
        <w:tblStyle w:val="Grigliatabella"/>
        <w:tblW w:w="0" w:type="auto"/>
        <w:tblInd w:w="38" w:type="dxa"/>
        <w:tblLook w:val="04A0" w:firstRow="1" w:lastRow="0" w:firstColumn="1" w:lastColumn="0" w:noHBand="0" w:noVBand="1"/>
      </w:tblPr>
      <w:tblGrid>
        <w:gridCol w:w="625"/>
        <w:gridCol w:w="7972"/>
      </w:tblGrid>
      <w:tr w:rsidR="00AE7600" w:rsidRPr="00F62C01" w14:paraId="50428A13" w14:textId="77777777" w:rsidTr="00D2131A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886F93D" w14:textId="77777777" w:rsidR="00AE7600" w:rsidRPr="0095665C" w:rsidRDefault="00AE7600" w:rsidP="00D91558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81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145661" w14:textId="77777777" w:rsidR="00AE7600" w:rsidRPr="0095665C" w:rsidRDefault="00AE7600" w:rsidP="00AE7600">
            <w:pPr>
              <w:pStyle w:val="Paragrafoelenco"/>
              <w:numPr>
                <w:ilvl w:val="0"/>
                <w:numId w:val="24"/>
              </w:numPr>
              <w:jc w:val="both"/>
              <w:rPr>
                <w:sz w:val="24"/>
                <w:szCs w:val="24"/>
                <w:lang w:val="it-IT"/>
              </w:rPr>
            </w:pPr>
            <w:r w:rsidRPr="0095665C">
              <w:rPr>
                <w:sz w:val="24"/>
                <w:szCs w:val="24"/>
                <w:lang w:val="it-IT"/>
              </w:rPr>
              <w:t>che non sussistono cause di divieto, decadenza o sospensione ex art. 67 D.lgs. 159/2011 e di essere in regola con la normativa antimafia (L. 136/2010);</w:t>
            </w:r>
          </w:p>
        </w:tc>
      </w:tr>
      <w:tr w:rsidR="00AE7600" w:rsidRPr="00F62C01" w14:paraId="3449D2BE" w14:textId="77777777" w:rsidTr="00D2131A"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7D5A4" w14:textId="77777777" w:rsidR="00AE7600" w:rsidRPr="0095665C" w:rsidRDefault="00AE7600" w:rsidP="00D91558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8143" w:type="dxa"/>
            <w:tcBorders>
              <w:top w:val="nil"/>
              <w:left w:val="nil"/>
              <w:bottom w:val="nil"/>
              <w:right w:val="nil"/>
            </w:tcBorders>
          </w:tcPr>
          <w:p w14:paraId="5E8BCD24" w14:textId="77777777" w:rsidR="00AE7600" w:rsidRPr="0095665C" w:rsidRDefault="00AE7600" w:rsidP="00D91558">
            <w:pPr>
              <w:rPr>
                <w:sz w:val="24"/>
                <w:szCs w:val="24"/>
                <w:lang w:val="it-IT"/>
              </w:rPr>
            </w:pPr>
          </w:p>
        </w:tc>
      </w:tr>
    </w:tbl>
    <w:p w14:paraId="0F2695BF" w14:textId="77777777" w:rsidR="00AE7600" w:rsidRPr="0095665C" w:rsidRDefault="00AE7600" w:rsidP="00D21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BE5F1" w:themeFill="accent1" w:themeFillTint="33"/>
        <w:ind w:left="-142"/>
        <w:jc w:val="center"/>
        <w:rPr>
          <w:b/>
          <w:sz w:val="24"/>
          <w:szCs w:val="24"/>
          <w:lang w:val="it-IT"/>
        </w:rPr>
      </w:pPr>
      <w:r w:rsidRPr="0095665C">
        <w:rPr>
          <w:b/>
          <w:sz w:val="24"/>
          <w:szCs w:val="24"/>
          <w:lang w:val="it-IT"/>
        </w:rPr>
        <w:t>In riferimento agli obblighi al pagamento dei contributi previdenziali e assistenziali a favore dei lavoratori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960"/>
      </w:tblGrid>
      <w:tr w:rsidR="00AE7600" w:rsidRPr="00F62C01" w14:paraId="395030A8" w14:textId="77777777" w:rsidTr="00D213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4B883E" w14:textId="77777777" w:rsidR="00AE7600" w:rsidRPr="0095665C" w:rsidRDefault="00AE7600" w:rsidP="00D91558">
            <w:pPr>
              <w:rPr>
                <w:b/>
                <w:sz w:val="24"/>
                <w:szCs w:val="24"/>
                <w:lang w:val="it-IT"/>
              </w:rPr>
            </w:pPr>
          </w:p>
        </w:tc>
        <w:tc>
          <w:tcPr>
            <w:tcW w:w="7963" w:type="dxa"/>
            <w:tcBorders>
              <w:left w:val="single" w:sz="4" w:space="0" w:color="auto"/>
            </w:tcBorders>
          </w:tcPr>
          <w:p w14:paraId="2AB693C8" w14:textId="77777777" w:rsidR="00AE7600" w:rsidRPr="0095665C" w:rsidRDefault="00AE7600" w:rsidP="00AE7600">
            <w:pPr>
              <w:pStyle w:val="Paragrafoelenco"/>
              <w:numPr>
                <w:ilvl w:val="0"/>
                <w:numId w:val="24"/>
              </w:numPr>
              <w:jc w:val="both"/>
              <w:rPr>
                <w:b/>
                <w:sz w:val="24"/>
                <w:szCs w:val="24"/>
                <w:lang w:val="it-IT"/>
              </w:rPr>
            </w:pPr>
            <w:r w:rsidRPr="0095665C">
              <w:rPr>
                <w:sz w:val="24"/>
                <w:szCs w:val="24"/>
                <w:lang w:val="it-IT"/>
              </w:rPr>
              <w:t>di essere in regola con gli obblighi relativi al pagamento dei contributi previdenziali e assistenziali a favore dei lavoratori;</w:t>
            </w:r>
          </w:p>
        </w:tc>
      </w:tr>
    </w:tbl>
    <w:p w14:paraId="54675E11" w14:textId="77777777" w:rsidR="00AE7600" w:rsidRPr="0095665C" w:rsidRDefault="00AE7600" w:rsidP="00AE7600">
      <w:pPr>
        <w:spacing w:after="120"/>
        <w:ind w:left="-142"/>
        <w:rPr>
          <w:b/>
          <w:sz w:val="16"/>
          <w:szCs w:val="16"/>
          <w:lang w:val="it-IT"/>
        </w:rPr>
      </w:pPr>
    </w:p>
    <w:p w14:paraId="59041741" w14:textId="77777777" w:rsidR="00AE7600" w:rsidRDefault="00AE7600" w:rsidP="00AE7600">
      <w:pPr>
        <w:rPr>
          <w:b/>
          <w:sz w:val="24"/>
          <w:szCs w:val="24"/>
          <w:lang w:val="it-IT"/>
        </w:rPr>
      </w:pPr>
    </w:p>
    <w:p w14:paraId="3299C8D6" w14:textId="2DA59101" w:rsidR="002A3FFA" w:rsidRDefault="002A3FFA" w:rsidP="002A3FFA">
      <w:pPr>
        <w:ind w:left="3600"/>
        <w:rPr>
          <w:rFonts w:ascii="Cambria(corpo)" w:hAnsi="Cambria(corpo)" w:cs="Arial" w:hint="eastAsia"/>
          <w:b/>
          <w:sz w:val="24"/>
          <w:szCs w:val="24"/>
          <w:lang w:val="it-IT"/>
        </w:rPr>
      </w:pPr>
      <w:r>
        <w:rPr>
          <w:rFonts w:ascii="Cambria(corpo)" w:hAnsi="Cambria(corpo)" w:cs="Arial"/>
          <w:b/>
          <w:sz w:val="24"/>
          <w:szCs w:val="24"/>
          <w:lang w:val="it-IT"/>
        </w:rPr>
        <w:t xml:space="preserve">      </w:t>
      </w:r>
      <w:r w:rsidRPr="00E04EA8">
        <w:rPr>
          <w:rFonts w:ascii="Cambria(corpo)" w:hAnsi="Cambria(corpo)" w:cs="Arial"/>
          <w:b/>
          <w:sz w:val="24"/>
          <w:szCs w:val="24"/>
          <w:lang w:val="it-IT"/>
        </w:rPr>
        <w:t>Il Legale Rappresentante</w:t>
      </w:r>
      <w:r>
        <w:rPr>
          <w:rFonts w:ascii="Cambria(corpo)" w:hAnsi="Cambria(corpo)" w:cs="Arial"/>
          <w:b/>
          <w:sz w:val="24"/>
          <w:szCs w:val="24"/>
          <w:lang w:val="it-IT"/>
        </w:rPr>
        <w:t xml:space="preserve"> </w:t>
      </w:r>
    </w:p>
    <w:p w14:paraId="637D294E" w14:textId="658ECEA0" w:rsidR="00AE7600" w:rsidRDefault="002A3FFA" w:rsidP="002A3FFA">
      <w:pPr>
        <w:ind w:left="3600"/>
        <w:rPr>
          <w:rFonts w:ascii="Cambria(corpo)" w:hAnsi="Cambria(corpo)" w:cs="Arial" w:hint="eastAsia"/>
          <w:b/>
          <w:sz w:val="24"/>
          <w:szCs w:val="24"/>
          <w:lang w:val="it-IT"/>
        </w:rPr>
      </w:pPr>
      <w:r w:rsidRPr="002A3FFA">
        <w:rPr>
          <w:rFonts w:ascii="Cambria(corpo)" w:hAnsi="Cambria(corpo)" w:cs="Arial"/>
          <w:b/>
          <w:sz w:val="24"/>
          <w:szCs w:val="24"/>
          <w:lang w:val="it-IT"/>
        </w:rPr>
        <w:t>componente (Mandante) dell’ATS</w:t>
      </w:r>
    </w:p>
    <w:p w14:paraId="1D77E579" w14:textId="73B5CE63" w:rsidR="002A3FFA" w:rsidRPr="002A3FFA" w:rsidRDefault="002A3FFA" w:rsidP="002A3FFA">
      <w:pPr>
        <w:ind w:left="3600"/>
        <w:rPr>
          <w:rFonts w:ascii="Cambria(corpo)" w:hAnsi="Cambria(corpo)" w:cs="Arial" w:hint="eastAsia"/>
          <w:b/>
          <w:sz w:val="24"/>
          <w:szCs w:val="24"/>
          <w:lang w:val="it-IT"/>
        </w:rPr>
      </w:pPr>
      <w:r>
        <w:rPr>
          <w:rFonts w:ascii="Cambria(corpo)" w:hAnsi="Cambria(corpo)" w:cs="Arial"/>
          <w:b/>
          <w:sz w:val="24"/>
          <w:szCs w:val="24"/>
          <w:lang w:val="it-IT"/>
        </w:rPr>
        <w:t xml:space="preserve">             Firma digitale</w:t>
      </w:r>
    </w:p>
    <w:p w14:paraId="352BCA31" w14:textId="77777777" w:rsidR="00AE7600" w:rsidRDefault="00AE7600" w:rsidP="00AE7600">
      <w:pPr>
        <w:rPr>
          <w:b/>
          <w:sz w:val="24"/>
          <w:szCs w:val="24"/>
          <w:lang w:val="it-IT"/>
        </w:rPr>
      </w:pPr>
    </w:p>
    <w:p w14:paraId="369BB669" w14:textId="77777777" w:rsidR="00AE7600" w:rsidRDefault="00AE7600" w:rsidP="00AE7600">
      <w:pPr>
        <w:rPr>
          <w:b/>
          <w:sz w:val="24"/>
          <w:szCs w:val="24"/>
          <w:lang w:val="it-IT"/>
        </w:rPr>
      </w:pPr>
    </w:p>
    <w:p w14:paraId="525E1BB3" w14:textId="27BC6EAF" w:rsidR="00AE7600" w:rsidRDefault="0050186A" w:rsidP="0050186A">
      <w:pPr>
        <w:shd w:val="clear" w:color="auto" w:fill="DBE5F1" w:themeFill="accent1" w:themeFillTint="33"/>
        <w:rPr>
          <w:b/>
          <w:sz w:val="24"/>
          <w:szCs w:val="24"/>
          <w:lang w:val="it-IT"/>
        </w:rPr>
      </w:pPr>
      <w:r>
        <w:rPr>
          <w:b/>
          <w:bCs/>
          <w:sz w:val="24"/>
          <w:szCs w:val="24"/>
          <w:lang w:val="it-IT"/>
        </w:rPr>
        <w:t xml:space="preserve">Replicare </w:t>
      </w:r>
      <w:r w:rsidRPr="00F27C9B">
        <w:rPr>
          <w:b/>
          <w:bCs/>
          <w:sz w:val="24"/>
          <w:szCs w:val="24"/>
          <w:lang w:val="it-IT"/>
        </w:rPr>
        <w:t>MODELLO 0</w:t>
      </w:r>
      <w:r>
        <w:rPr>
          <w:b/>
          <w:bCs/>
          <w:sz w:val="24"/>
          <w:szCs w:val="24"/>
          <w:lang w:val="it-IT"/>
        </w:rPr>
        <w:t>1/B</w:t>
      </w:r>
      <w:r w:rsidRPr="00F27C9B">
        <w:rPr>
          <w:b/>
          <w:bCs/>
          <w:sz w:val="24"/>
          <w:szCs w:val="24"/>
          <w:lang w:val="it-IT"/>
        </w:rPr>
        <w:t>:</w:t>
      </w:r>
      <w:r>
        <w:rPr>
          <w:b/>
          <w:bCs/>
          <w:sz w:val="24"/>
          <w:szCs w:val="24"/>
          <w:lang w:val="it-IT"/>
        </w:rPr>
        <w:t xml:space="preserve"> Dichiarazioni per ogni soggetto mandante</w:t>
      </w:r>
    </w:p>
    <w:p w14:paraId="2A27E056" w14:textId="77777777" w:rsidR="00AE7600" w:rsidRDefault="00AE7600" w:rsidP="00AE7600">
      <w:pPr>
        <w:rPr>
          <w:b/>
          <w:sz w:val="24"/>
          <w:szCs w:val="24"/>
          <w:lang w:val="it-IT"/>
        </w:rPr>
      </w:pPr>
    </w:p>
    <w:p w14:paraId="6AEDB0ED" w14:textId="77777777" w:rsidR="00AE7600" w:rsidRDefault="00AE7600" w:rsidP="00AE7600">
      <w:pPr>
        <w:rPr>
          <w:b/>
          <w:sz w:val="24"/>
          <w:szCs w:val="24"/>
          <w:lang w:val="it-IT"/>
        </w:rPr>
      </w:pPr>
    </w:p>
    <w:p w14:paraId="6B4D68D8" w14:textId="77777777" w:rsidR="00AE7600" w:rsidRDefault="00AE7600" w:rsidP="00AE7600">
      <w:pPr>
        <w:rPr>
          <w:b/>
          <w:sz w:val="24"/>
          <w:szCs w:val="24"/>
          <w:lang w:val="it-IT"/>
        </w:rPr>
      </w:pPr>
    </w:p>
    <w:p w14:paraId="304A7284" w14:textId="77777777" w:rsidR="00AE7600" w:rsidRDefault="00AE7600" w:rsidP="00AE7600">
      <w:pPr>
        <w:rPr>
          <w:b/>
          <w:sz w:val="24"/>
          <w:szCs w:val="24"/>
          <w:lang w:val="it-IT"/>
        </w:rPr>
      </w:pPr>
    </w:p>
    <w:p w14:paraId="701F4857" w14:textId="77777777" w:rsidR="001135F0" w:rsidRDefault="001135F0" w:rsidP="001135F0">
      <w:pPr>
        <w:ind w:left="-142"/>
        <w:rPr>
          <w:b/>
          <w:sz w:val="24"/>
          <w:szCs w:val="24"/>
          <w:lang w:val="it-IT"/>
        </w:rPr>
      </w:pPr>
    </w:p>
    <w:p w14:paraId="3B94E769" w14:textId="77777777" w:rsidR="00AE7600" w:rsidRDefault="00AE7600" w:rsidP="001135F0">
      <w:pPr>
        <w:ind w:left="-142"/>
        <w:rPr>
          <w:b/>
          <w:sz w:val="24"/>
          <w:szCs w:val="24"/>
          <w:lang w:val="it-IT"/>
        </w:rPr>
      </w:pPr>
    </w:p>
    <w:p w14:paraId="71D82A46" w14:textId="77777777" w:rsidR="00AE7600" w:rsidRDefault="00AE7600" w:rsidP="001135F0">
      <w:pPr>
        <w:ind w:left="-142"/>
        <w:rPr>
          <w:b/>
          <w:sz w:val="24"/>
          <w:szCs w:val="24"/>
          <w:lang w:val="it-IT"/>
        </w:rPr>
      </w:pPr>
    </w:p>
    <w:p w14:paraId="66F09778" w14:textId="77777777" w:rsidR="00AE7600" w:rsidRDefault="00AE7600" w:rsidP="001135F0">
      <w:pPr>
        <w:ind w:left="-142"/>
        <w:rPr>
          <w:b/>
          <w:sz w:val="24"/>
          <w:szCs w:val="24"/>
          <w:lang w:val="it-IT"/>
        </w:rPr>
      </w:pPr>
    </w:p>
    <w:p w14:paraId="11D3D072" w14:textId="77777777" w:rsidR="00AE7600" w:rsidRDefault="00AE7600" w:rsidP="001135F0">
      <w:pPr>
        <w:ind w:left="-142"/>
        <w:rPr>
          <w:b/>
          <w:sz w:val="24"/>
          <w:szCs w:val="24"/>
          <w:lang w:val="it-IT"/>
        </w:rPr>
      </w:pPr>
    </w:p>
    <w:p w14:paraId="21872FC9" w14:textId="77777777" w:rsidR="00F557C6" w:rsidRDefault="00F557C6" w:rsidP="001135F0">
      <w:pPr>
        <w:ind w:left="-142"/>
        <w:rPr>
          <w:b/>
          <w:sz w:val="24"/>
          <w:szCs w:val="24"/>
          <w:lang w:val="it-IT"/>
        </w:rPr>
      </w:pPr>
    </w:p>
    <w:p w14:paraId="17A93916" w14:textId="77777777" w:rsidR="00F557C6" w:rsidRDefault="00F557C6" w:rsidP="001135F0">
      <w:pPr>
        <w:ind w:left="-142"/>
        <w:rPr>
          <w:b/>
          <w:sz w:val="24"/>
          <w:szCs w:val="24"/>
          <w:lang w:val="it-IT"/>
        </w:rPr>
      </w:pPr>
    </w:p>
    <w:p w14:paraId="45A445A7" w14:textId="77777777" w:rsidR="00F557C6" w:rsidRDefault="00F557C6" w:rsidP="001135F0">
      <w:pPr>
        <w:ind w:left="-142"/>
        <w:rPr>
          <w:b/>
          <w:sz w:val="24"/>
          <w:szCs w:val="24"/>
          <w:lang w:val="it-IT"/>
        </w:rPr>
      </w:pPr>
    </w:p>
    <w:p w14:paraId="07E210FE" w14:textId="77777777" w:rsidR="0050186A" w:rsidRDefault="0050186A" w:rsidP="001135F0">
      <w:pPr>
        <w:ind w:left="-142"/>
        <w:rPr>
          <w:b/>
          <w:sz w:val="24"/>
          <w:szCs w:val="24"/>
          <w:lang w:val="it-IT"/>
        </w:rPr>
      </w:pPr>
    </w:p>
    <w:p w14:paraId="29C94E3F" w14:textId="77777777" w:rsidR="0050186A" w:rsidRDefault="0050186A" w:rsidP="001135F0">
      <w:pPr>
        <w:ind w:left="-142"/>
        <w:rPr>
          <w:b/>
          <w:sz w:val="24"/>
          <w:szCs w:val="24"/>
          <w:lang w:val="it-IT"/>
        </w:rPr>
      </w:pPr>
    </w:p>
    <w:p w14:paraId="62368D87" w14:textId="77777777" w:rsidR="007850EA" w:rsidRDefault="007850EA" w:rsidP="001135F0">
      <w:pPr>
        <w:ind w:left="-142"/>
        <w:rPr>
          <w:b/>
          <w:sz w:val="24"/>
          <w:szCs w:val="24"/>
          <w:lang w:val="it-IT"/>
        </w:rPr>
      </w:pPr>
    </w:p>
    <w:p w14:paraId="21A99AA4" w14:textId="77777777" w:rsidR="007850EA" w:rsidRDefault="007850EA" w:rsidP="001135F0">
      <w:pPr>
        <w:ind w:left="-142"/>
        <w:rPr>
          <w:b/>
          <w:sz w:val="24"/>
          <w:szCs w:val="24"/>
          <w:lang w:val="it-IT"/>
        </w:rPr>
      </w:pPr>
    </w:p>
    <w:bookmarkEnd w:id="4"/>
    <w:bookmarkEnd w:id="5"/>
    <w:p w14:paraId="68163633" w14:textId="5D95B386" w:rsidR="000766A6" w:rsidRPr="0095665C" w:rsidRDefault="00D93DCB" w:rsidP="00F31FC9">
      <w:pPr>
        <w:shd w:val="clear" w:color="auto" w:fill="DBE5F1" w:themeFill="accent1" w:themeFillTint="33"/>
        <w:ind w:left="-142"/>
        <w:rPr>
          <w:sz w:val="24"/>
          <w:szCs w:val="24"/>
          <w:lang w:val="it-IT"/>
        </w:rPr>
      </w:pPr>
      <w:r w:rsidRPr="001E0087">
        <w:rPr>
          <w:b/>
          <w:sz w:val="24"/>
          <w:szCs w:val="24"/>
          <w:lang w:val="it-IT"/>
        </w:rPr>
        <w:lastRenderedPageBreak/>
        <w:t xml:space="preserve">Modulo </w:t>
      </w:r>
      <w:r w:rsidR="00F27C9B" w:rsidRPr="001E0087">
        <w:rPr>
          <w:b/>
          <w:sz w:val="24"/>
          <w:szCs w:val="24"/>
          <w:lang w:val="it-IT"/>
        </w:rPr>
        <w:t>2</w:t>
      </w:r>
      <w:r w:rsidRPr="001E0087">
        <w:rPr>
          <w:b/>
          <w:sz w:val="24"/>
          <w:szCs w:val="24"/>
          <w:lang w:val="it-IT"/>
        </w:rPr>
        <w:t xml:space="preserve">) Formulario </w:t>
      </w:r>
    </w:p>
    <w:tbl>
      <w:tblPr>
        <w:tblStyle w:val="Grigliatabella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3"/>
        <w:gridCol w:w="1213"/>
      </w:tblGrid>
      <w:tr w:rsidR="000766A6" w:rsidRPr="0095665C" w14:paraId="0D9F3FA7" w14:textId="77777777" w:rsidTr="00F27C9B">
        <w:tc>
          <w:tcPr>
            <w:tcW w:w="4463" w:type="dxa"/>
            <w:tcBorders>
              <w:right w:val="single" w:sz="4" w:space="0" w:color="auto"/>
            </w:tcBorders>
          </w:tcPr>
          <w:p w14:paraId="372A1FD0" w14:textId="77777777" w:rsidR="000766A6" w:rsidRPr="0095665C" w:rsidRDefault="00000000">
            <w:pPr>
              <w:rPr>
                <w:sz w:val="24"/>
                <w:szCs w:val="24"/>
                <w:lang w:val="it-IT"/>
              </w:rPr>
            </w:pPr>
            <w:r w:rsidRPr="0095665C">
              <w:rPr>
                <w:sz w:val="24"/>
                <w:szCs w:val="24"/>
                <w:lang w:val="it-IT"/>
              </w:rPr>
              <w:t>Presentazione in Forma singola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134DDF" w14:textId="6B3E6619" w:rsidR="000766A6" w:rsidRPr="0095665C" w:rsidRDefault="000766A6">
            <w:pPr>
              <w:rPr>
                <w:sz w:val="24"/>
                <w:szCs w:val="24"/>
              </w:rPr>
            </w:pPr>
          </w:p>
        </w:tc>
      </w:tr>
      <w:tr w:rsidR="00CB7B20" w:rsidRPr="0095665C" w14:paraId="71BC4EF8" w14:textId="77777777" w:rsidTr="00F27C9B">
        <w:tc>
          <w:tcPr>
            <w:tcW w:w="4463" w:type="dxa"/>
            <w:shd w:val="clear" w:color="auto" w:fill="auto"/>
          </w:tcPr>
          <w:p w14:paraId="3EA0C538" w14:textId="77777777" w:rsidR="00CB7B20" w:rsidRPr="0095665C" w:rsidRDefault="00CB7B20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ACFA2" w14:textId="77777777" w:rsidR="00CB7B20" w:rsidRPr="0095665C" w:rsidRDefault="00CB7B20">
            <w:pPr>
              <w:rPr>
                <w:sz w:val="24"/>
                <w:szCs w:val="24"/>
              </w:rPr>
            </w:pPr>
          </w:p>
        </w:tc>
      </w:tr>
      <w:tr w:rsidR="000766A6" w:rsidRPr="00AA5173" w14:paraId="047145BA" w14:textId="77777777" w:rsidTr="00F27C9B">
        <w:tc>
          <w:tcPr>
            <w:tcW w:w="4463" w:type="dxa"/>
            <w:tcBorders>
              <w:right w:val="single" w:sz="4" w:space="0" w:color="auto"/>
            </w:tcBorders>
          </w:tcPr>
          <w:p w14:paraId="3159A2C4" w14:textId="4001A09F" w:rsidR="000766A6" w:rsidRPr="0095665C" w:rsidRDefault="00000000">
            <w:pPr>
              <w:rPr>
                <w:sz w:val="24"/>
                <w:szCs w:val="24"/>
                <w:lang w:val="it-IT"/>
              </w:rPr>
            </w:pPr>
            <w:r w:rsidRPr="0095665C">
              <w:rPr>
                <w:sz w:val="24"/>
                <w:szCs w:val="24"/>
                <w:lang w:val="it-IT"/>
              </w:rPr>
              <w:t xml:space="preserve">Presentazione in </w:t>
            </w:r>
            <w:r w:rsidR="00F27C9B">
              <w:rPr>
                <w:sz w:val="24"/>
                <w:szCs w:val="24"/>
                <w:lang w:val="it-IT"/>
              </w:rPr>
              <w:t>ATI/ATS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C5FC6A" w14:textId="0FAB474D" w:rsidR="000766A6" w:rsidRPr="0095665C" w:rsidRDefault="000766A6">
            <w:pPr>
              <w:rPr>
                <w:sz w:val="24"/>
                <w:szCs w:val="24"/>
                <w:lang w:val="it-IT"/>
              </w:rPr>
            </w:pPr>
          </w:p>
        </w:tc>
      </w:tr>
      <w:tr w:rsidR="00CB7B20" w:rsidRPr="00AA5173" w14:paraId="7BA104B4" w14:textId="77777777" w:rsidTr="00F27C9B">
        <w:tc>
          <w:tcPr>
            <w:tcW w:w="4463" w:type="dxa"/>
          </w:tcPr>
          <w:p w14:paraId="275B4928" w14:textId="77777777" w:rsidR="00CB7B20" w:rsidRPr="0095665C" w:rsidRDefault="00CB7B20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741242FE" w14:textId="77777777" w:rsidR="00CB7B20" w:rsidRPr="0095665C" w:rsidRDefault="00CB7B20">
            <w:pPr>
              <w:rPr>
                <w:sz w:val="24"/>
                <w:szCs w:val="24"/>
                <w:lang w:val="it-IT"/>
              </w:rPr>
            </w:pPr>
          </w:p>
        </w:tc>
      </w:tr>
    </w:tbl>
    <w:p w14:paraId="46D5363E" w14:textId="2EB2D08B" w:rsidR="000766A6" w:rsidRPr="0095665C" w:rsidRDefault="00000000" w:rsidP="006A69EB">
      <w:pPr>
        <w:rPr>
          <w:sz w:val="24"/>
          <w:szCs w:val="24"/>
          <w:lang w:val="it-IT"/>
        </w:rPr>
      </w:pPr>
      <w:r w:rsidRPr="0095665C">
        <w:rPr>
          <w:sz w:val="24"/>
          <w:szCs w:val="24"/>
          <w:lang w:val="it-IT"/>
        </w:rPr>
        <w:t xml:space="preserve">Referente del progetto: Cognome </w:t>
      </w:r>
      <w:r w:rsidRPr="009108D5">
        <w:rPr>
          <w:sz w:val="24"/>
          <w:szCs w:val="24"/>
          <w:shd w:val="clear" w:color="auto" w:fill="DBE5F1" w:themeFill="accent1" w:themeFillTint="33"/>
          <w:lang w:val="it-IT"/>
        </w:rPr>
        <w:t xml:space="preserve">________ </w:t>
      </w:r>
      <w:r w:rsidR="009108D5" w:rsidRPr="009108D5">
        <w:rPr>
          <w:sz w:val="24"/>
          <w:szCs w:val="24"/>
          <w:shd w:val="clear" w:color="auto" w:fill="DBE5F1" w:themeFill="accent1" w:themeFillTint="33"/>
          <w:lang w:val="it-IT"/>
        </w:rPr>
        <w:t>_____________</w:t>
      </w:r>
      <w:r w:rsidRPr="0095665C">
        <w:rPr>
          <w:sz w:val="24"/>
          <w:szCs w:val="24"/>
          <w:lang w:val="it-IT"/>
        </w:rPr>
        <w:t>Nome</w:t>
      </w:r>
      <w:r w:rsidRPr="009108D5">
        <w:rPr>
          <w:sz w:val="24"/>
          <w:szCs w:val="24"/>
          <w:shd w:val="clear" w:color="auto" w:fill="DBE5F1" w:themeFill="accent1" w:themeFillTint="33"/>
          <w:lang w:val="it-IT"/>
        </w:rPr>
        <w:t xml:space="preserve"> ______</w:t>
      </w:r>
      <w:r w:rsidR="009108D5">
        <w:rPr>
          <w:sz w:val="24"/>
          <w:szCs w:val="24"/>
          <w:shd w:val="clear" w:color="auto" w:fill="DBE5F1" w:themeFill="accent1" w:themeFillTint="33"/>
          <w:lang w:val="it-IT"/>
        </w:rPr>
        <w:t>________________</w:t>
      </w:r>
      <w:r w:rsidRPr="009108D5">
        <w:rPr>
          <w:sz w:val="24"/>
          <w:szCs w:val="24"/>
          <w:shd w:val="clear" w:color="auto" w:fill="DBE5F1" w:themeFill="accent1" w:themeFillTint="33"/>
          <w:lang w:val="it-IT"/>
        </w:rPr>
        <w:t>__</w:t>
      </w:r>
      <w:r w:rsidRPr="0095665C">
        <w:rPr>
          <w:sz w:val="24"/>
          <w:szCs w:val="24"/>
          <w:lang w:val="it-IT"/>
        </w:rPr>
        <w:t xml:space="preserve"> – Tel </w:t>
      </w:r>
      <w:r w:rsidRPr="009108D5">
        <w:rPr>
          <w:sz w:val="24"/>
          <w:szCs w:val="24"/>
          <w:shd w:val="clear" w:color="auto" w:fill="DBE5F1" w:themeFill="accent1" w:themeFillTint="33"/>
          <w:lang w:val="it-IT"/>
        </w:rPr>
        <w:t>____</w:t>
      </w:r>
      <w:r w:rsidR="009108D5" w:rsidRPr="009108D5">
        <w:rPr>
          <w:sz w:val="24"/>
          <w:szCs w:val="24"/>
          <w:shd w:val="clear" w:color="auto" w:fill="DBE5F1" w:themeFill="accent1" w:themeFillTint="33"/>
          <w:lang w:val="it-IT"/>
        </w:rPr>
        <w:t>___________</w:t>
      </w:r>
      <w:r w:rsidRPr="009108D5">
        <w:rPr>
          <w:sz w:val="24"/>
          <w:szCs w:val="24"/>
          <w:shd w:val="clear" w:color="auto" w:fill="DBE5F1" w:themeFill="accent1" w:themeFillTint="33"/>
          <w:lang w:val="it-IT"/>
        </w:rPr>
        <w:t>__</w:t>
      </w:r>
      <w:r w:rsidRPr="0095665C">
        <w:rPr>
          <w:sz w:val="24"/>
          <w:szCs w:val="24"/>
          <w:lang w:val="it-IT"/>
        </w:rPr>
        <w:t xml:space="preserve"> – Cell </w:t>
      </w:r>
      <w:r w:rsidRPr="009108D5">
        <w:rPr>
          <w:sz w:val="24"/>
          <w:szCs w:val="24"/>
          <w:shd w:val="clear" w:color="auto" w:fill="DBE5F1" w:themeFill="accent1" w:themeFillTint="33"/>
          <w:lang w:val="it-IT"/>
        </w:rPr>
        <w:t>______</w:t>
      </w:r>
      <w:r w:rsidR="009108D5" w:rsidRPr="009108D5">
        <w:rPr>
          <w:sz w:val="24"/>
          <w:szCs w:val="24"/>
          <w:shd w:val="clear" w:color="auto" w:fill="DBE5F1" w:themeFill="accent1" w:themeFillTint="33"/>
          <w:lang w:val="it-IT"/>
        </w:rPr>
        <w:t>___________</w:t>
      </w:r>
      <w:r w:rsidRPr="0095665C">
        <w:rPr>
          <w:sz w:val="24"/>
          <w:szCs w:val="24"/>
          <w:lang w:val="it-IT"/>
        </w:rPr>
        <w:t xml:space="preserve"> – e-mail </w:t>
      </w:r>
      <w:r w:rsidRPr="009108D5">
        <w:rPr>
          <w:sz w:val="24"/>
          <w:szCs w:val="24"/>
          <w:shd w:val="clear" w:color="auto" w:fill="DBE5F1" w:themeFill="accent1" w:themeFillTint="33"/>
          <w:lang w:val="it-IT"/>
        </w:rPr>
        <w:t>______</w:t>
      </w:r>
      <w:r w:rsidR="009108D5" w:rsidRPr="009108D5">
        <w:rPr>
          <w:sz w:val="24"/>
          <w:szCs w:val="24"/>
          <w:shd w:val="clear" w:color="auto" w:fill="DBE5F1" w:themeFill="accent1" w:themeFillTint="33"/>
          <w:lang w:val="it-IT"/>
        </w:rPr>
        <w:t>_____________</w:t>
      </w:r>
    </w:p>
    <w:p w14:paraId="7C8EBC71" w14:textId="18460789" w:rsidR="000766A6" w:rsidRPr="0095665C" w:rsidRDefault="00F27C9B" w:rsidP="00CB7B20">
      <w:pPr>
        <w:shd w:val="clear" w:color="auto" w:fill="DBE5F1" w:themeFill="accent1" w:themeFillTint="33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>Composizione ATI/ATS</w:t>
      </w:r>
    </w:p>
    <w:tbl>
      <w:tblPr>
        <w:tblStyle w:val="Grigliatabella"/>
        <w:tblW w:w="0" w:type="auto"/>
        <w:tblInd w:w="-147" w:type="dxa"/>
        <w:tblLook w:val="04A0" w:firstRow="1" w:lastRow="0" w:firstColumn="1" w:lastColumn="0" w:noHBand="0" w:noVBand="1"/>
      </w:tblPr>
      <w:tblGrid>
        <w:gridCol w:w="558"/>
        <w:gridCol w:w="1711"/>
        <w:gridCol w:w="3030"/>
        <w:gridCol w:w="1807"/>
        <w:gridCol w:w="1671"/>
      </w:tblGrid>
      <w:tr w:rsidR="00316719" w:rsidRPr="0095665C" w14:paraId="07558271" w14:textId="77777777" w:rsidTr="00036E27">
        <w:tc>
          <w:tcPr>
            <w:tcW w:w="558" w:type="dxa"/>
            <w:shd w:val="clear" w:color="auto" w:fill="DBE5F1" w:themeFill="accent1" w:themeFillTint="33"/>
          </w:tcPr>
          <w:p w14:paraId="46BF3D2D" w14:textId="58F5599D" w:rsidR="00C9520C" w:rsidRPr="0095665C" w:rsidRDefault="00C9520C" w:rsidP="001D21A7">
            <w:pPr>
              <w:rPr>
                <w:sz w:val="24"/>
                <w:szCs w:val="24"/>
                <w:lang w:val="it-IT"/>
              </w:rPr>
            </w:pPr>
            <w:r w:rsidRPr="0095665C">
              <w:rPr>
                <w:sz w:val="24"/>
                <w:szCs w:val="24"/>
                <w:lang w:val="it-IT"/>
              </w:rPr>
              <w:t>N.</w:t>
            </w:r>
          </w:p>
        </w:tc>
        <w:tc>
          <w:tcPr>
            <w:tcW w:w="1711" w:type="dxa"/>
            <w:shd w:val="clear" w:color="auto" w:fill="DBE5F1" w:themeFill="accent1" w:themeFillTint="33"/>
          </w:tcPr>
          <w:p w14:paraId="297DC7CA" w14:textId="16A717DA" w:rsidR="00C9520C" w:rsidRPr="00AE2A99" w:rsidRDefault="00AE2A99" w:rsidP="001D21A7">
            <w:pPr>
              <w:rPr>
                <w:b/>
                <w:bCs/>
                <w:sz w:val="24"/>
                <w:szCs w:val="24"/>
                <w:lang w:val="it-IT"/>
              </w:rPr>
            </w:pPr>
            <w:r w:rsidRPr="00AE2A99">
              <w:rPr>
                <w:b/>
                <w:bCs/>
                <w:sz w:val="24"/>
                <w:szCs w:val="24"/>
                <w:lang w:val="it-IT"/>
              </w:rPr>
              <w:t>Ente</w:t>
            </w:r>
          </w:p>
        </w:tc>
        <w:tc>
          <w:tcPr>
            <w:tcW w:w="3030" w:type="dxa"/>
            <w:shd w:val="clear" w:color="auto" w:fill="DBE5F1" w:themeFill="accent1" w:themeFillTint="33"/>
          </w:tcPr>
          <w:p w14:paraId="596662BA" w14:textId="6D0421F7" w:rsidR="00C9520C" w:rsidRPr="00AE2A99" w:rsidRDefault="00524D61" w:rsidP="001D21A7">
            <w:pPr>
              <w:rPr>
                <w:b/>
                <w:bCs/>
                <w:sz w:val="24"/>
                <w:szCs w:val="24"/>
                <w:lang w:val="it-IT"/>
              </w:rPr>
            </w:pPr>
            <w:r>
              <w:rPr>
                <w:b/>
                <w:bCs/>
                <w:sz w:val="24"/>
                <w:szCs w:val="24"/>
                <w:lang w:val="it-IT"/>
              </w:rPr>
              <w:t>A</w:t>
            </w:r>
            <w:r w:rsidR="00316719">
              <w:rPr>
                <w:b/>
                <w:bCs/>
                <w:sz w:val="24"/>
                <w:szCs w:val="24"/>
                <w:lang w:val="it-IT"/>
              </w:rPr>
              <w:t>ttività</w:t>
            </w:r>
            <w:r>
              <w:rPr>
                <w:b/>
                <w:bCs/>
                <w:sz w:val="24"/>
                <w:szCs w:val="24"/>
                <w:lang w:val="it-IT"/>
              </w:rPr>
              <w:t xml:space="preserve"> </w:t>
            </w:r>
            <w:r w:rsidR="00316719">
              <w:rPr>
                <w:b/>
                <w:bCs/>
                <w:sz w:val="24"/>
                <w:szCs w:val="24"/>
                <w:lang w:val="it-IT"/>
              </w:rPr>
              <w:t>principale svolta nell’</w:t>
            </w:r>
            <w:r>
              <w:rPr>
                <w:b/>
                <w:bCs/>
                <w:sz w:val="24"/>
                <w:szCs w:val="24"/>
                <w:lang w:val="it-IT"/>
              </w:rPr>
              <w:t>ATI/ATS</w:t>
            </w:r>
          </w:p>
        </w:tc>
        <w:tc>
          <w:tcPr>
            <w:tcW w:w="1807" w:type="dxa"/>
            <w:shd w:val="clear" w:color="auto" w:fill="DBE5F1" w:themeFill="accent1" w:themeFillTint="33"/>
          </w:tcPr>
          <w:p w14:paraId="47E66B50" w14:textId="145BA102" w:rsidR="00C9520C" w:rsidRPr="00AE2A99" w:rsidRDefault="00AE2A99" w:rsidP="001D21A7">
            <w:pPr>
              <w:rPr>
                <w:b/>
                <w:bCs/>
                <w:sz w:val="24"/>
                <w:szCs w:val="24"/>
                <w:lang w:val="it-IT"/>
              </w:rPr>
            </w:pPr>
            <w:r w:rsidRPr="00AE2A99">
              <w:rPr>
                <w:b/>
                <w:bCs/>
                <w:sz w:val="24"/>
                <w:szCs w:val="24"/>
                <w:lang w:val="it-IT"/>
              </w:rPr>
              <w:t>C.F.</w:t>
            </w:r>
          </w:p>
        </w:tc>
        <w:tc>
          <w:tcPr>
            <w:tcW w:w="1671" w:type="dxa"/>
            <w:shd w:val="clear" w:color="auto" w:fill="DBE5F1" w:themeFill="accent1" w:themeFillTint="33"/>
          </w:tcPr>
          <w:p w14:paraId="6DAFAB8F" w14:textId="1271778F" w:rsidR="00C9520C" w:rsidRPr="00AE2A99" w:rsidRDefault="00AE2A99" w:rsidP="001D21A7">
            <w:pPr>
              <w:rPr>
                <w:b/>
                <w:bCs/>
                <w:sz w:val="24"/>
                <w:szCs w:val="24"/>
                <w:lang w:val="it-IT"/>
              </w:rPr>
            </w:pPr>
            <w:r w:rsidRPr="00AE2A99">
              <w:rPr>
                <w:b/>
                <w:bCs/>
                <w:sz w:val="24"/>
                <w:szCs w:val="24"/>
                <w:lang w:val="it-IT"/>
              </w:rPr>
              <w:t>P.I.</w:t>
            </w:r>
          </w:p>
        </w:tc>
      </w:tr>
      <w:tr w:rsidR="00316719" w:rsidRPr="0095665C" w14:paraId="3E27BA45" w14:textId="77777777" w:rsidTr="00036E27">
        <w:tc>
          <w:tcPr>
            <w:tcW w:w="558" w:type="dxa"/>
          </w:tcPr>
          <w:p w14:paraId="16FDF69D" w14:textId="577BBD71" w:rsidR="00C9520C" w:rsidRPr="0095665C" w:rsidRDefault="00C9520C" w:rsidP="001D21A7">
            <w:pPr>
              <w:rPr>
                <w:sz w:val="24"/>
                <w:szCs w:val="24"/>
              </w:rPr>
            </w:pPr>
            <w:r w:rsidRPr="0095665C">
              <w:rPr>
                <w:sz w:val="24"/>
                <w:szCs w:val="24"/>
              </w:rPr>
              <w:t>1</w:t>
            </w:r>
          </w:p>
        </w:tc>
        <w:tc>
          <w:tcPr>
            <w:tcW w:w="1711" w:type="dxa"/>
          </w:tcPr>
          <w:p w14:paraId="7679D555" w14:textId="319AB426" w:rsidR="00C9520C" w:rsidRPr="00AE2A99" w:rsidRDefault="00C9520C" w:rsidP="001D21A7">
            <w:pPr>
              <w:rPr>
                <w:sz w:val="24"/>
                <w:szCs w:val="24"/>
              </w:rPr>
            </w:pPr>
          </w:p>
        </w:tc>
        <w:tc>
          <w:tcPr>
            <w:tcW w:w="3030" w:type="dxa"/>
          </w:tcPr>
          <w:p w14:paraId="3AFA0521" w14:textId="77777777" w:rsidR="00C9520C" w:rsidRPr="00AE2A99" w:rsidRDefault="00C9520C" w:rsidP="001D21A7">
            <w:pPr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14:paraId="24A3A885" w14:textId="77777777" w:rsidR="00C9520C" w:rsidRPr="00AE2A99" w:rsidRDefault="00C9520C" w:rsidP="001D21A7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14:paraId="3584AE83" w14:textId="77777777" w:rsidR="00C9520C" w:rsidRPr="00AE2A99" w:rsidRDefault="00C9520C" w:rsidP="001D21A7">
            <w:pPr>
              <w:rPr>
                <w:sz w:val="24"/>
                <w:szCs w:val="24"/>
              </w:rPr>
            </w:pPr>
          </w:p>
        </w:tc>
      </w:tr>
      <w:tr w:rsidR="00316719" w:rsidRPr="0095665C" w14:paraId="744ED6DF" w14:textId="77777777" w:rsidTr="00036E27">
        <w:tc>
          <w:tcPr>
            <w:tcW w:w="558" w:type="dxa"/>
          </w:tcPr>
          <w:p w14:paraId="71D1FE41" w14:textId="411F76FC" w:rsidR="00C9520C" w:rsidRPr="0095665C" w:rsidRDefault="00C9520C" w:rsidP="001D21A7">
            <w:pPr>
              <w:rPr>
                <w:sz w:val="24"/>
                <w:szCs w:val="24"/>
              </w:rPr>
            </w:pPr>
            <w:r w:rsidRPr="0095665C">
              <w:rPr>
                <w:sz w:val="24"/>
                <w:szCs w:val="24"/>
              </w:rPr>
              <w:t>2</w:t>
            </w:r>
          </w:p>
        </w:tc>
        <w:tc>
          <w:tcPr>
            <w:tcW w:w="1711" w:type="dxa"/>
          </w:tcPr>
          <w:p w14:paraId="1521CB60" w14:textId="27EAB296" w:rsidR="00C9520C" w:rsidRPr="0095665C" w:rsidRDefault="00C9520C" w:rsidP="001D21A7">
            <w:pPr>
              <w:rPr>
                <w:sz w:val="24"/>
                <w:szCs w:val="24"/>
              </w:rPr>
            </w:pPr>
          </w:p>
        </w:tc>
        <w:tc>
          <w:tcPr>
            <w:tcW w:w="3030" w:type="dxa"/>
          </w:tcPr>
          <w:p w14:paraId="4C83E157" w14:textId="77777777" w:rsidR="00C9520C" w:rsidRPr="0095665C" w:rsidRDefault="00C9520C" w:rsidP="001D21A7">
            <w:pPr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14:paraId="7A689AAC" w14:textId="77777777" w:rsidR="00C9520C" w:rsidRPr="0095665C" w:rsidRDefault="00C9520C" w:rsidP="001D21A7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14:paraId="1A02B10C" w14:textId="77777777" w:rsidR="00C9520C" w:rsidRPr="0095665C" w:rsidRDefault="00C9520C" w:rsidP="001D21A7">
            <w:pPr>
              <w:rPr>
                <w:sz w:val="24"/>
                <w:szCs w:val="24"/>
              </w:rPr>
            </w:pPr>
          </w:p>
        </w:tc>
      </w:tr>
      <w:tr w:rsidR="00316719" w:rsidRPr="0095665C" w14:paraId="5DB7C495" w14:textId="77777777" w:rsidTr="00036E27">
        <w:tc>
          <w:tcPr>
            <w:tcW w:w="558" w:type="dxa"/>
          </w:tcPr>
          <w:p w14:paraId="389E94CC" w14:textId="6F2480B4" w:rsidR="00C9520C" w:rsidRPr="0095665C" w:rsidRDefault="00C9520C" w:rsidP="001D21A7">
            <w:pPr>
              <w:rPr>
                <w:sz w:val="24"/>
                <w:szCs w:val="24"/>
              </w:rPr>
            </w:pPr>
            <w:r w:rsidRPr="0095665C">
              <w:rPr>
                <w:sz w:val="24"/>
                <w:szCs w:val="24"/>
              </w:rPr>
              <w:t>3</w:t>
            </w:r>
          </w:p>
        </w:tc>
        <w:tc>
          <w:tcPr>
            <w:tcW w:w="1711" w:type="dxa"/>
          </w:tcPr>
          <w:p w14:paraId="0F962E16" w14:textId="2013F4AF" w:rsidR="00C9520C" w:rsidRPr="0095665C" w:rsidRDefault="00C9520C" w:rsidP="001D21A7">
            <w:pPr>
              <w:rPr>
                <w:sz w:val="24"/>
                <w:szCs w:val="24"/>
              </w:rPr>
            </w:pPr>
          </w:p>
        </w:tc>
        <w:tc>
          <w:tcPr>
            <w:tcW w:w="3030" w:type="dxa"/>
          </w:tcPr>
          <w:p w14:paraId="0F72CC40" w14:textId="77777777" w:rsidR="00C9520C" w:rsidRPr="0095665C" w:rsidRDefault="00C9520C" w:rsidP="001D21A7">
            <w:pPr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14:paraId="421266F3" w14:textId="77777777" w:rsidR="00C9520C" w:rsidRPr="0095665C" w:rsidRDefault="00C9520C" w:rsidP="001D21A7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14:paraId="57045EDA" w14:textId="77777777" w:rsidR="00C9520C" w:rsidRPr="0095665C" w:rsidRDefault="00C9520C" w:rsidP="001D21A7">
            <w:pPr>
              <w:rPr>
                <w:sz w:val="24"/>
                <w:szCs w:val="24"/>
              </w:rPr>
            </w:pPr>
          </w:p>
        </w:tc>
      </w:tr>
      <w:tr w:rsidR="00316719" w:rsidRPr="0095665C" w14:paraId="57E1DB5D" w14:textId="77777777" w:rsidTr="00036E27">
        <w:tc>
          <w:tcPr>
            <w:tcW w:w="558" w:type="dxa"/>
          </w:tcPr>
          <w:p w14:paraId="5EDEB79D" w14:textId="5274A740" w:rsidR="00C9520C" w:rsidRPr="0095665C" w:rsidRDefault="00C9520C" w:rsidP="001D21A7">
            <w:pPr>
              <w:rPr>
                <w:sz w:val="24"/>
                <w:szCs w:val="24"/>
              </w:rPr>
            </w:pPr>
            <w:r w:rsidRPr="0095665C">
              <w:rPr>
                <w:sz w:val="24"/>
                <w:szCs w:val="24"/>
              </w:rPr>
              <w:t>4</w:t>
            </w:r>
          </w:p>
        </w:tc>
        <w:tc>
          <w:tcPr>
            <w:tcW w:w="1711" w:type="dxa"/>
          </w:tcPr>
          <w:p w14:paraId="6DFD7DD7" w14:textId="36BF2AEE" w:rsidR="00C9520C" w:rsidRPr="0095665C" w:rsidRDefault="00C9520C" w:rsidP="001D21A7">
            <w:pPr>
              <w:rPr>
                <w:sz w:val="24"/>
                <w:szCs w:val="24"/>
              </w:rPr>
            </w:pPr>
          </w:p>
        </w:tc>
        <w:tc>
          <w:tcPr>
            <w:tcW w:w="3030" w:type="dxa"/>
          </w:tcPr>
          <w:p w14:paraId="30D188A8" w14:textId="77777777" w:rsidR="00C9520C" w:rsidRPr="0095665C" w:rsidRDefault="00C9520C" w:rsidP="001D21A7">
            <w:pPr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14:paraId="71747011" w14:textId="77777777" w:rsidR="00C9520C" w:rsidRPr="0095665C" w:rsidRDefault="00C9520C" w:rsidP="001D21A7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14:paraId="1AFC309E" w14:textId="77777777" w:rsidR="00C9520C" w:rsidRPr="0095665C" w:rsidRDefault="00C9520C" w:rsidP="001D21A7">
            <w:pPr>
              <w:rPr>
                <w:sz w:val="24"/>
                <w:szCs w:val="24"/>
              </w:rPr>
            </w:pPr>
          </w:p>
        </w:tc>
      </w:tr>
      <w:tr w:rsidR="00316719" w:rsidRPr="0095665C" w14:paraId="7EFB6B5A" w14:textId="77777777" w:rsidTr="00036E27">
        <w:tc>
          <w:tcPr>
            <w:tcW w:w="558" w:type="dxa"/>
          </w:tcPr>
          <w:p w14:paraId="51AF05C3" w14:textId="3B5B617D" w:rsidR="00C9520C" w:rsidRPr="0095665C" w:rsidRDefault="00C9520C" w:rsidP="001D21A7">
            <w:pPr>
              <w:rPr>
                <w:sz w:val="24"/>
                <w:szCs w:val="24"/>
              </w:rPr>
            </w:pPr>
            <w:r w:rsidRPr="0095665C">
              <w:rPr>
                <w:sz w:val="24"/>
                <w:szCs w:val="24"/>
              </w:rPr>
              <w:t>5</w:t>
            </w:r>
          </w:p>
        </w:tc>
        <w:tc>
          <w:tcPr>
            <w:tcW w:w="1711" w:type="dxa"/>
          </w:tcPr>
          <w:p w14:paraId="0EA960F2" w14:textId="2136E2FF" w:rsidR="00C9520C" w:rsidRPr="0095665C" w:rsidRDefault="00C9520C" w:rsidP="001D21A7">
            <w:pPr>
              <w:rPr>
                <w:sz w:val="24"/>
                <w:szCs w:val="24"/>
              </w:rPr>
            </w:pPr>
          </w:p>
        </w:tc>
        <w:tc>
          <w:tcPr>
            <w:tcW w:w="3030" w:type="dxa"/>
          </w:tcPr>
          <w:p w14:paraId="12F8D572" w14:textId="77777777" w:rsidR="00C9520C" w:rsidRPr="0095665C" w:rsidRDefault="00C9520C" w:rsidP="001D21A7">
            <w:pPr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14:paraId="6F212C5C" w14:textId="77777777" w:rsidR="00C9520C" w:rsidRPr="0095665C" w:rsidRDefault="00C9520C" w:rsidP="001D21A7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14:paraId="66AFBD3B" w14:textId="77777777" w:rsidR="00C9520C" w:rsidRPr="0095665C" w:rsidRDefault="00C9520C" w:rsidP="001D21A7">
            <w:pPr>
              <w:rPr>
                <w:sz w:val="24"/>
                <w:szCs w:val="24"/>
              </w:rPr>
            </w:pPr>
          </w:p>
        </w:tc>
      </w:tr>
      <w:tr w:rsidR="00316719" w:rsidRPr="0095665C" w14:paraId="259A26E3" w14:textId="77777777" w:rsidTr="00036E27">
        <w:tc>
          <w:tcPr>
            <w:tcW w:w="558" w:type="dxa"/>
          </w:tcPr>
          <w:p w14:paraId="4AF84A3D" w14:textId="3BB7BEB2" w:rsidR="00C9520C" w:rsidRPr="0095665C" w:rsidRDefault="00C9520C" w:rsidP="001D21A7">
            <w:pPr>
              <w:rPr>
                <w:sz w:val="24"/>
                <w:szCs w:val="24"/>
              </w:rPr>
            </w:pPr>
            <w:r w:rsidRPr="0095665C">
              <w:rPr>
                <w:sz w:val="24"/>
                <w:szCs w:val="24"/>
              </w:rPr>
              <w:t>6</w:t>
            </w:r>
          </w:p>
        </w:tc>
        <w:tc>
          <w:tcPr>
            <w:tcW w:w="1711" w:type="dxa"/>
          </w:tcPr>
          <w:p w14:paraId="0E52639E" w14:textId="427CDB5D" w:rsidR="00C9520C" w:rsidRPr="0095665C" w:rsidRDefault="00C9520C" w:rsidP="001D21A7">
            <w:pPr>
              <w:rPr>
                <w:sz w:val="24"/>
                <w:szCs w:val="24"/>
              </w:rPr>
            </w:pPr>
          </w:p>
        </w:tc>
        <w:tc>
          <w:tcPr>
            <w:tcW w:w="3030" w:type="dxa"/>
          </w:tcPr>
          <w:p w14:paraId="09C46B0F" w14:textId="77777777" w:rsidR="00C9520C" w:rsidRPr="0095665C" w:rsidRDefault="00C9520C" w:rsidP="001D21A7">
            <w:pPr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14:paraId="4F4BDCF0" w14:textId="77777777" w:rsidR="00C9520C" w:rsidRPr="0095665C" w:rsidRDefault="00C9520C" w:rsidP="001D21A7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14:paraId="2C67CFC3" w14:textId="77777777" w:rsidR="00C9520C" w:rsidRPr="0095665C" w:rsidRDefault="00C9520C" w:rsidP="001D21A7">
            <w:pPr>
              <w:rPr>
                <w:sz w:val="24"/>
                <w:szCs w:val="24"/>
              </w:rPr>
            </w:pPr>
          </w:p>
        </w:tc>
      </w:tr>
    </w:tbl>
    <w:p w14:paraId="0BA19930" w14:textId="77777777" w:rsidR="00C9520C" w:rsidRPr="0095665C" w:rsidRDefault="00C9520C" w:rsidP="00476806">
      <w:pPr>
        <w:spacing w:after="120"/>
        <w:rPr>
          <w:b/>
          <w:sz w:val="24"/>
          <w:szCs w:val="24"/>
          <w:lang w:val="it-IT"/>
        </w:rPr>
      </w:pPr>
    </w:p>
    <w:p w14:paraId="58148CCA" w14:textId="77777777" w:rsidR="00C9520C" w:rsidRPr="0095665C" w:rsidRDefault="00C9520C" w:rsidP="00C9520C">
      <w:pPr>
        <w:widowControl w:val="0"/>
        <w:shd w:val="clear" w:color="auto" w:fill="DBE5F1" w:themeFill="accent1" w:themeFillTint="33"/>
        <w:autoSpaceDE w:val="0"/>
        <w:autoSpaceDN w:val="0"/>
        <w:adjustRightInd w:val="0"/>
        <w:spacing w:before="29"/>
        <w:ind w:right="-20"/>
        <w:rPr>
          <w:b/>
          <w:sz w:val="24"/>
          <w:szCs w:val="24"/>
          <w:lang w:val="it-IT"/>
        </w:rPr>
      </w:pPr>
      <w:r w:rsidRPr="0095665C">
        <w:rPr>
          <w:b/>
          <w:sz w:val="24"/>
          <w:szCs w:val="24"/>
          <w:lang w:val="it-IT"/>
        </w:rPr>
        <w:t>Descrizione del progetto:</w:t>
      </w:r>
    </w:p>
    <w:tbl>
      <w:tblPr>
        <w:tblStyle w:val="Grigliatabella"/>
        <w:tblW w:w="0" w:type="auto"/>
        <w:tblInd w:w="-147" w:type="dxa"/>
        <w:tblLook w:val="04A0" w:firstRow="1" w:lastRow="0" w:firstColumn="1" w:lastColumn="0" w:noHBand="0" w:noVBand="1"/>
      </w:tblPr>
      <w:tblGrid>
        <w:gridCol w:w="8777"/>
      </w:tblGrid>
      <w:tr w:rsidR="00C9520C" w:rsidRPr="0095665C" w14:paraId="0067ED05" w14:textId="77777777" w:rsidTr="00AE3599">
        <w:tc>
          <w:tcPr>
            <w:tcW w:w="8777" w:type="dxa"/>
            <w:shd w:val="clear" w:color="auto" w:fill="DBE5F1" w:themeFill="accent1" w:themeFillTint="33"/>
          </w:tcPr>
          <w:p w14:paraId="576A1BB2" w14:textId="77777777" w:rsidR="00C9520C" w:rsidRPr="00AE3599" w:rsidRDefault="00C9520C" w:rsidP="00C9520C">
            <w:pPr>
              <w:rPr>
                <w:b/>
                <w:lang w:val="it-IT"/>
              </w:rPr>
            </w:pPr>
            <w:r w:rsidRPr="00AE3599">
              <w:rPr>
                <w:b/>
                <w:lang w:val="it-IT"/>
              </w:rPr>
              <w:t>Titolo</w:t>
            </w:r>
          </w:p>
          <w:p w14:paraId="370CC82B" w14:textId="7B72C74B" w:rsidR="00C9520C" w:rsidRPr="00AE3599" w:rsidRDefault="00C9520C" w:rsidP="00C9520C">
            <w:pPr>
              <w:rPr>
                <w:b/>
                <w:sz w:val="24"/>
                <w:szCs w:val="24"/>
                <w:lang w:val="it-IT"/>
              </w:rPr>
            </w:pPr>
          </w:p>
        </w:tc>
      </w:tr>
      <w:tr w:rsidR="00C9520C" w:rsidRPr="00F62C01" w14:paraId="38C357BC" w14:textId="77777777" w:rsidTr="0096174C">
        <w:tc>
          <w:tcPr>
            <w:tcW w:w="8777" w:type="dxa"/>
            <w:shd w:val="clear" w:color="auto" w:fill="DBE5F1" w:themeFill="accent1" w:themeFillTint="33"/>
          </w:tcPr>
          <w:p w14:paraId="2C9C6309" w14:textId="77777777" w:rsidR="00AE3599" w:rsidRPr="00AE3599" w:rsidRDefault="00E43527" w:rsidP="00613864">
            <w:pPr>
              <w:jc w:val="both"/>
              <w:rPr>
                <w:rFonts w:ascii="Cambria corpo" w:eastAsia="Times New Roman" w:hAnsi="Cambria corpo" w:cs="Tahoma"/>
                <w:b/>
                <w:bCs/>
                <w:sz w:val="20"/>
                <w:szCs w:val="20"/>
                <w:lang w:val="it-IT" w:eastAsia="it-IT"/>
              </w:rPr>
            </w:pPr>
            <w:r w:rsidRPr="00AE3599">
              <w:rPr>
                <w:rFonts w:ascii="Cambria corpo" w:eastAsia="Times New Roman" w:hAnsi="Cambria corpo" w:cs="Tahoma"/>
                <w:b/>
                <w:bCs/>
                <w:sz w:val="20"/>
                <w:szCs w:val="20"/>
                <w:lang w:val="it-IT" w:eastAsia="it-IT"/>
              </w:rPr>
              <w:t xml:space="preserve">A. Qualità e coerenza progettuale interna </w:t>
            </w:r>
          </w:p>
          <w:p w14:paraId="0A33DC7F" w14:textId="77777777" w:rsidR="00AE3599" w:rsidRPr="00AE3599" w:rsidRDefault="00AE3599" w:rsidP="00AE3599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eastAsia="Times New Roman" w:cs="Tahoma"/>
                <w:lang w:val="it-IT" w:eastAsia="it-IT"/>
              </w:rPr>
            </w:pPr>
            <w:r w:rsidRPr="00AE3599">
              <w:rPr>
                <w:rFonts w:eastAsia="Times New Roman" w:cs="Tahoma"/>
                <w:i/>
                <w:iCs/>
                <w:lang w:val="it-IT" w:eastAsia="it-IT"/>
              </w:rPr>
              <w:t>C</w:t>
            </w:r>
            <w:r w:rsidR="003D79EA" w:rsidRPr="00AE3599">
              <w:rPr>
                <w:rFonts w:eastAsia="Times New Roman" w:cs="Tahoma"/>
                <w:i/>
                <w:iCs/>
                <w:lang w:val="it-IT" w:eastAsia="it-IT"/>
              </w:rPr>
              <w:t xml:space="preserve">hiarezza, completezza e qualità espositiva </w:t>
            </w:r>
          </w:p>
          <w:p w14:paraId="2E09A790" w14:textId="4E30B43E" w:rsidR="00613864" w:rsidRPr="00AE3599" w:rsidRDefault="00AE3599" w:rsidP="00AE3599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eastAsia="Times New Roman" w:cs="Tahoma"/>
                <w:lang w:val="it-IT" w:eastAsia="it-IT"/>
              </w:rPr>
            </w:pPr>
            <w:r w:rsidRPr="00AE3599">
              <w:rPr>
                <w:rFonts w:eastAsia="Times New Roman" w:cs="Tahoma"/>
                <w:i/>
                <w:iCs/>
                <w:lang w:val="it-IT" w:eastAsia="it-IT"/>
              </w:rPr>
              <w:t>C</w:t>
            </w:r>
            <w:r w:rsidR="00613864" w:rsidRPr="00AE3599">
              <w:rPr>
                <w:rFonts w:eastAsia="Times New Roman" w:cs="Tahoma"/>
                <w:i/>
                <w:iCs/>
                <w:lang w:val="it-IT" w:eastAsia="it-IT"/>
              </w:rPr>
              <w:t>ongruenza rispetto alle linee oggetto dell’Avviso e nessi logici tra i fabbisogni del contesto, i contenuti della proposta, i suoi obiettivi, le diverse azioni, le attività progettuali e la richiesta finanziaria complessiva.</w:t>
            </w:r>
          </w:p>
          <w:p w14:paraId="5309C47A" w14:textId="2A482D96" w:rsidR="00C9520C" w:rsidRPr="00AE3599" w:rsidRDefault="00C9520C" w:rsidP="00C9520C">
            <w:pPr>
              <w:rPr>
                <w:bCs/>
                <w:i/>
                <w:iCs/>
                <w:sz w:val="24"/>
                <w:szCs w:val="24"/>
                <w:highlight w:val="yellow"/>
                <w:lang w:val="it-IT"/>
              </w:rPr>
            </w:pPr>
          </w:p>
        </w:tc>
      </w:tr>
      <w:tr w:rsidR="00C9520C" w:rsidRPr="00F62C01" w14:paraId="43809BB7" w14:textId="77777777" w:rsidTr="00557BE6">
        <w:tc>
          <w:tcPr>
            <w:tcW w:w="8777" w:type="dxa"/>
            <w:tcBorders>
              <w:bottom w:val="single" w:sz="4" w:space="0" w:color="auto"/>
            </w:tcBorders>
          </w:tcPr>
          <w:p w14:paraId="3D29378A" w14:textId="77777777" w:rsidR="00C9520C" w:rsidRPr="00F557C6" w:rsidRDefault="00C9520C" w:rsidP="00C9520C">
            <w:pPr>
              <w:rPr>
                <w:bCs/>
                <w:sz w:val="24"/>
                <w:szCs w:val="24"/>
                <w:highlight w:val="yellow"/>
                <w:lang w:val="it-IT"/>
              </w:rPr>
            </w:pPr>
          </w:p>
          <w:p w14:paraId="6DC00C59" w14:textId="77777777" w:rsidR="00C9520C" w:rsidRPr="00F557C6" w:rsidRDefault="00C9520C" w:rsidP="00C9520C">
            <w:pPr>
              <w:rPr>
                <w:bCs/>
                <w:sz w:val="24"/>
                <w:szCs w:val="24"/>
                <w:highlight w:val="yellow"/>
                <w:lang w:val="it-IT"/>
              </w:rPr>
            </w:pPr>
          </w:p>
          <w:p w14:paraId="446F8B47" w14:textId="77777777" w:rsidR="00C9520C" w:rsidRPr="00F557C6" w:rsidRDefault="00C9520C" w:rsidP="00C9520C">
            <w:pPr>
              <w:rPr>
                <w:bCs/>
                <w:sz w:val="24"/>
                <w:szCs w:val="24"/>
                <w:highlight w:val="yellow"/>
                <w:lang w:val="it-IT"/>
              </w:rPr>
            </w:pPr>
          </w:p>
          <w:p w14:paraId="6257E2C7" w14:textId="77777777" w:rsidR="00B17516" w:rsidRPr="00F557C6" w:rsidRDefault="00B17516" w:rsidP="00C9520C">
            <w:pPr>
              <w:rPr>
                <w:bCs/>
                <w:sz w:val="24"/>
                <w:szCs w:val="24"/>
                <w:highlight w:val="yellow"/>
                <w:lang w:val="it-IT"/>
              </w:rPr>
            </w:pPr>
          </w:p>
          <w:p w14:paraId="46E6FB20" w14:textId="77777777" w:rsidR="00C9520C" w:rsidRDefault="00C9520C" w:rsidP="00C9520C">
            <w:pPr>
              <w:rPr>
                <w:bCs/>
                <w:sz w:val="24"/>
                <w:szCs w:val="24"/>
                <w:highlight w:val="yellow"/>
                <w:lang w:val="it-IT"/>
              </w:rPr>
            </w:pPr>
          </w:p>
          <w:p w14:paraId="1D8C83F5" w14:textId="77777777" w:rsidR="007955EE" w:rsidRDefault="007955EE" w:rsidP="00C9520C">
            <w:pPr>
              <w:rPr>
                <w:bCs/>
                <w:sz w:val="24"/>
                <w:szCs w:val="24"/>
                <w:highlight w:val="yellow"/>
                <w:lang w:val="it-IT"/>
              </w:rPr>
            </w:pPr>
          </w:p>
          <w:p w14:paraId="003A2D74" w14:textId="77777777" w:rsidR="007955EE" w:rsidRDefault="007955EE" w:rsidP="00C9520C">
            <w:pPr>
              <w:rPr>
                <w:bCs/>
                <w:sz w:val="24"/>
                <w:szCs w:val="24"/>
                <w:highlight w:val="yellow"/>
                <w:lang w:val="it-IT"/>
              </w:rPr>
            </w:pPr>
          </w:p>
          <w:p w14:paraId="1ECBE3F2" w14:textId="77777777" w:rsidR="007955EE" w:rsidRDefault="007955EE" w:rsidP="00C9520C">
            <w:pPr>
              <w:rPr>
                <w:bCs/>
                <w:sz w:val="24"/>
                <w:szCs w:val="24"/>
                <w:highlight w:val="yellow"/>
                <w:lang w:val="it-IT"/>
              </w:rPr>
            </w:pPr>
          </w:p>
          <w:p w14:paraId="565AB489" w14:textId="77777777" w:rsidR="007955EE" w:rsidRDefault="007955EE" w:rsidP="00C9520C">
            <w:pPr>
              <w:rPr>
                <w:bCs/>
                <w:sz w:val="24"/>
                <w:szCs w:val="24"/>
                <w:highlight w:val="yellow"/>
                <w:lang w:val="it-IT"/>
              </w:rPr>
            </w:pPr>
          </w:p>
          <w:p w14:paraId="7E047DF7" w14:textId="77777777" w:rsidR="007955EE" w:rsidRDefault="007955EE" w:rsidP="00C9520C">
            <w:pPr>
              <w:rPr>
                <w:bCs/>
                <w:sz w:val="24"/>
                <w:szCs w:val="24"/>
                <w:highlight w:val="yellow"/>
                <w:lang w:val="it-IT"/>
              </w:rPr>
            </w:pPr>
          </w:p>
          <w:p w14:paraId="6D4C6231" w14:textId="77777777" w:rsidR="007955EE" w:rsidRDefault="007955EE" w:rsidP="00C9520C">
            <w:pPr>
              <w:rPr>
                <w:bCs/>
                <w:sz w:val="24"/>
                <w:szCs w:val="24"/>
                <w:highlight w:val="yellow"/>
                <w:lang w:val="it-IT"/>
              </w:rPr>
            </w:pPr>
          </w:p>
          <w:p w14:paraId="4519B8A2" w14:textId="77777777" w:rsidR="007955EE" w:rsidRDefault="007955EE" w:rsidP="00C9520C">
            <w:pPr>
              <w:rPr>
                <w:bCs/>
                <w:sz w:val="24"/>
                <w:szCs w:val="24"/>
                <w:highlight w:val="yellow"/>
                <w:lang w:val="it-IT"/>
              </w:rPr>
            </w:pPr>
          </w:p>
          <w:p w14:paraId="7DFDAC08" w14:textId="77777777" w:rsidR="007955EE" w:rsidRDefault="007955EE" w:rsidP="00C9520C">
            <w:pPr>
              <w:rPr>
                <w:bCs/>
                <w:sz w:val="24"/>
                <w:szCs w:val="24"/>
                <w:highlight w:val="yellow"/>
                <w:lang w:val="it-IT"/>
              </w:rPr>
            </w:pPr>
          </w:p>
          <w:p w14:paraId="0553DA8E" w14:textId="77777777" w:rsidR="00557BE6" w:rsidRDefault="00557BE6" w:rsidP="00C9520C">
            <w:pPr>
              <w:rPr>
                <w:bCs/>
                <w:sz w:val="24"/>
                <w:szCs w:val="24"/>
                <w:highlight w:val="yellow"/>
                <w:lang w:val="it-IT"/>
              </w:rPr>
            </w:pPr>
          </w:p>
          <w:p w14:paraId="30A19FEA" w14:textId="77777777" w:rsidR="00557BE6" w:rsidRPr="00F557C6" w:rsidRDefault="00557BE6" w:rsidP="00C9520C">
            <w:pPr>
              <w:rPr>
                <w:bCs/>
                <w:sz w:val="24"/>
                <w:szCs w:val="24"/>
                <w:highlight w:val="yellow"/>
                <w:lang w:val="it-IT"/>
              </w:rPr>
            </w:pPr>
          </w:p>
        </w:tc>
      </w:tr>
      <w:tr w:rsidR="00135C1D" w:rsidRPr="00F62C01" w14:paraId="55075848" w14:textId="77777777" w:rsidTr="006A69EB">
        <w:tc>
          <w:tcPr>
            <w:tcW w:w="8777" w:type="dxa"/>
            <w:shd w:val="clear" w:color="auto" w:fill="DBE5F1" w:themeFill="accent1" w:themeFillTint="33"/>
          </w:tcPr>
          <w:p w14:paraId="2841CD45" w14:textId="77777777" w:rsidR="0096174C" w:rsidRPr="00AE3599" w:rsidRDefault="0096174C" w:rsidP="0096174C">
            <w:pPr>
              <w:jc w:val="both"/>
              <w:rPr>
                <w:rFonts w:ascii="Cambria corpo" w:eastAsia="Times New Roman" w:hAnsi="Cambria corpo" w:cs="Tahoma"/>
                <w:b/>
                <w:bCs/>
                <w:sz w:val="20"/>
                <w:szCs w:val="20"/>
                <w:lang w:val="it-IT" w:eastAsia="it-IT"/>
              </w:rPr>
            </w:pPr>
            <w:r w:rsidRPr="00AE3599">
              <w:rPr>
                <w:rFonts w:ascii="Cambria corpo" w:eastAsia="Times New Roman" w:hAnsi="Cambria corpo" w:cs="Tahoma"/>
                <w:b/>
                <w:bCs/>
                <w:sz w:val="20"/>
                <w:szCs w:val="20"/>
                <w:lang w:val="it-IT" w:eastAsia="it-IT"/>
              </w:rPr>
              <w:lastRenderedPageBreak/>
              <w:t xml:space="preserve">B. Coerenza progettuale esterna </w:t>
            </w:r>
          </w:p>
          <w:p w14:paraId="6B11996D" w14:textId="717B3C22" w:rsidR="0096174C" w:rsidRPr="00AE3599" w:rsidRDefault="0096174C" w:rsidP="0096174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Cambria corpo" w:eastAsia="Times New Roman" w:hAnsi="Cambria corpo" w:cs="Tahoma"/>
                <w:i/>
                <w:iCs/>
                <w:lang w:val="it-IT" w:eastAsia="it-IT"/>
              </w:rPr>
            </w:pPr>
            <w:r w:rsidRPr="00AE3599">
              <w:rPr>
                <w:rFonts w:ascii="Cambria corpo" w:eastAsia="Times New Roman" w:hAnsi="Cambria corpo" w:cs="Tahoma"/>
                <w:i/>
                <w:iCs/>
                <w:lang w:val="it-IT" w:eastAsia="it-IT"/>
              </w:rPr>
              <w:t xml:space="preserve">Coerenza della proposta progettuale rispetto alle finalità del P.O. e con i principi e le indicazioni del Documento approvato dal Comitato di Sorveglianza del 15/12/2022 </w:t>
            </w:r>
          </w:p>
          <w:p w14:paraId="067CDDEE" w14:textId="56697856" w:rsidR="0096174C" w:rsidRPr="00AE3599" w:rsidRDefault="0096174C" w:rsidP="0096174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Cambria corpo" w:eastAsia="Times New Roman" w:hAnsi="Cambria corpo" w:cs="Tahoma"/>
                <w:i/>
                <w:iCs/>
                <w:lang w:val="it-IT" w:eastAsia="it-IT"/>
              </w:rPr>
            </w:pPr>
            <w:r w:rsidRPr="00AE3599">
              <w:rPr>
                <w:rFonts w:ascii="Cambria corpo" w:eastAsia="Times New Roman" w:hAnsi="Cambria corpo" w:cs="Tahoma"/>
                <w:i/>
                <w:iCs/>
                <w:lang w:val="it-IT" w:eastAsia="it-IT"/>
              </w:rPr>
              <w:t>Coerenza esterna (fabbisogni del contesto e soluzioni proposte)</w:t>
            </w:r>
          </w:p>
          <w:p w14:paraId="1EC05EF3" w14:textId="1D37D154" w:rsidR="00D53511" w:rsidRPr="00AE3599" w:rsidRDefault="00D53511" w:rsidP="00C9520C">
            <w:pPr>
              <w:rPr>
                <w:rFonts w:ascii="Cambria corpo" w:hAnsi="Cambria corpo" w:hint="eastAsia"/>
                <w:sz w:val="24"/>
                <w:szCs w:val="24"/>
                <w:highlight w:val="yellow"/>
                <w:lang w:val="it-IT"/>
              </w:rPr>
            </w:pPr>
          </w:p>
        </w:tc>
      </w:tr>
      <w:tr w:rsidR="00135C1D" w:rsidRPr="00F62C01" w14:paraId="18012DEE" w14:textId="77777777" w:rsidTr="006A69EB">
        <w:tc>
          <w:tcPr>
            <w:tcW w:w="8777" w:type="dxa"/>
          </w:tcPr>
          <w:p w14:paraId="09114F47" w14:textId="77777777" w:rsidR="00D53511" w:rsidRPr="00AE3599" w:rsidRDefault="00D53511" w:rsidP="00C9520C">
            <w:pPr>
              <w:rPr>
                <w:rFonts w:ascii="Cambria corpo" w:hAnsi="Cambria corpo" w:hint="eastAsia"/>
                <w:i/>
                <w:iCs/>
                <w:sz w:val="24"/>
                <w:szCs w:val="24"/>
                <w:highlight w:val="yellow"/>
                <w:lang w:val="it-IT"/>
              </w:rPr>
            </w:pPr>
          </w:p>
          <w:p w14:paraId="4148E086" w14:textId="77777777" w:rsidR="00D53511" w:rsidRDefault="00D53511" w:rsidP="00C9520C">
            <w:pPr>
              <w:rPr>
                <w:rFonts w:ascii="Cambria corpo" w:hAnsi="Cambria corpo" w:hint="eastAsia"/>
                <w:i/>
                <w:iCs/>
                <w:sz w:val="24"/>
                <w:szCs w:val="24"/>
                <w:highlight w:val="yellow"/>
                <w:lang w:val="it-IT"/>
              </w:rPr>
            </w:pPr>
          </w:p>
          <w:p w14:paraId="2E0CA066" w14:textId="77777777" w:rsidR="007955EE" w:rsidRDefault="007955EE" w:rsidP="00C9520C">
            <w:pPr>
              <w:rPr>
                <w:rFonts w:ascii="Cambria corpo" w:hAnsi="Cambria corpo" w:hint="eastAsia"/>
                <w:i/>
                <w:iCs/>
                <w:sz w:val="24"/>
                <w:szCs w:val="24"/>
                <w:highlight w:val="yellow"/>
                <w:lang w:val="it-IT"/>
              </w:rPr>
            </w:pPr>
          </w:p>
          <w:p w14:paraId="7AB3E5EA" w14:textId="77777777" w:rsidR="007955EE" w:rsidRPr="00AE3599" w:rsidRDefault="007955EE" w:rsidP="00C9520C">
            <w:pPr>
              <w:rPr>
                <w:rFonts w:ascii="Cambria corpo" w:hAnsi="Cambria corpo" w:hint="eastAsia"/>
                <w:i/>
                <w:iCs/>
                <w:sz w:val="24"/>
                <w:szCs w:val="24"/>
                <w:highlight w:val="yellow"/>
                <w:lang w:val="it-IT"/>
              </w:rPr>
            </w:pPr>
          </w:p>
          <w:p w14:paraId="244CDACB" w14:textId="77777777" w:rsidR="00B17516" w:rsidRPr="00AE3599" w:rsidRDefault="00B17516" w:rsidP="00C9520C">
            <w:pPr>
              <w:rPr>
                <w:rFonts w:ascii="Cambria corpo" w:hAnsi="Cambria corpo" w:hint="eastAsia"/>
                <w:i/>
                <w:iCs/>
                <w:sz w:val="24"/>
                <w:szCs w:val="24"/>
                <w:highlight w:val="yellow"/>
                <w:lang w:val="it-IT"/>
              </w:rPr>
            </w:pPr>
          </w:p>
          <w:p w14:paraId="6F58EFE7" w14:textId="273A6DA9" w:rsidR="006A7C1D" w:rsidRPr="00AE3599" w:rsidRDefault="006A7C1D" w:rsidP="006A7C1D">
            <w:pPr>
              <w:jc w:val="both"/>
              <w:rPr>
                <w:rFonts w:ascii="Cambria corpo" w:eastAsia="Times New Roman" w:hAnsi="Cambria corpo" w:cs="Tahoma"/>
                <w:lang w:val="it-IT" w:eastAsia="it-IT"/>
              </w:rPr>
            </w:pPr>
          </w:p>
          <w:p w14:paraId="4EEA9273" w14:textId="77777777" w:rsidR="00D53511" w:rsidRPr="00AE3599" w:rsidRDefault="00D53511" w:rsidP="00C9520C">
            <w:pPr>
              <w:rPr>
                <w:rFonts w:ascii="Cambria corpo" w:hAnsi="Cambria corpo" w:hint="eastAsia"/>
                <w:i/>
                <w:iCs/>
                <w:sz w:val="24"/>
                <w:szCs w:val="24"/>
                <w:highlight w:val="yellow"/>
                <w:lang w:val="it-IT"/>
              </w:rPr>
            </w:pPr>
          </w:p>
        </w:tc>
      </w:tr>
      <w:tr w:rsidR="005F2457" w:rsidRPr="00F62C01" w14:paraId="25A0B5F7" w14:textId="77777777" w:rsidTr="006A69EB">
        <w:tc>
          <w:tcPr>
            <w:tcW w:w="8777" w:type="dxa"/>
            <w:shd w:val="clear" w:color="auto" w:fill="DBE5F1" w:themeFill="accent1" w:themeFillTint="33"/>
          </w:tcPr>
          <w:p w14:paraId="45042B64" w14:textId="77777777" w:rsidR="005F2457" w:rsidRPr="00AE3599" w:rsidRDefault="006A7C1D" w:rsidP="00C9520C">
            <w:pPr>
              <w:rPr>
                <w:rFonts w:ascii="Cambria corpo" w:eastAsia="Times New Roman" w:hAnsi="Cambria corpo" w:cs="Tahoma"/>
                <w:b/>
                <w:bCs/>
                <w:sz w:val="20"/>
                <w:szCs w:val="20"/>
                <w:lang w:val="it-IT" w:eastAsia="it-IT"/>
              </w:rPr>
            </w:pPr>
            <w:r w:rsidRPr="00AE3599">
              <w:rPr>
                <w:rFonts w:ascii="Cambria corpo" w:eastAsia="Times New Roman" w:hAnsi="Cambria corpo" w:cs="Tahoma"/>
                <w:b/>
                <w:bCs/>
                <w:sz w:val="20"/>
                <w:szCs w:val="20"/>
                <w:lang w:val="it-IT" w:eastAsia="it-IT"/>
              </w:rPr>
              <w:t>C. Innovatività della proposta progettuale</w:t>
            </w:r>
          </w:p>
          <w:p w14:paraId="6DD86EA8" w14:textId="77777777" w:rsidR="0096174C" w:rsidRPr="00AE3599" w:rsidRDefault="0096174C" w:rsidP="002C47E2">
            <w:pPr>
              <w:pStyle w:val="Paragrafoelenco"/>
              <w:numPr>
                <w:ilvl w:val="0"/>
                <w:numId w:val="27"/>
              </w:numPr>
              <w:jc w:val="both"/>
              <w:rPr>
                <w:rFonts w:ascii="Cambria corpo" w:hAnsi="Cambria corpo" w:hint="eastAsia"/>
                <w:i/>
                <w:iCs/>
                <w:sz w:val="24"/>
                <w:szCs w:val="24"/>
                <w:lang w:val="it-IT"/>
              </w:rPr>
            </w:pPr>
            <w:r w:rsidRPr="00AE3599">
              <w:rPr>
                <w:rFonts w:ascii="Cambria corpo" w:eastAsia="Times New Roman" w:hAnsi="Cambria corpo" w:cs="Tahoma"/>
                <w:lang w:val="it-IT" w:eastAsia="it-IT"/>
              </w:rPr>
              <w:t xml:space="preserve">Innovatività delle metodologie educative, formative e sociali – </w:t>
            </w:r>
            <w:r w:rsidRPr="00AE3599">
              <w:rPr>
                <w:rFonts w:ascii="Cambria corpo" w:eastAsia="Times New Roman" w:hAnsi="Cambria corpo" w:cs="Tahoma"/>
                <w:i/>
                <w:iCs/>
                <w:lang w:val="it-IT" w:eastAsia="it-IT"/>
              </w:rPr>
              <w:t>(utilizzo di strumenti innovativi per il coinvolgimento dei destinatari - capacità del progetto di generare modelli replicabili o buone pratiche territoriali Metodologia, approcci e organizzazione per l’efficacia nella realizzazione delle attività che si intende realizzare, con particolare riferimento al tema del disagio sociale)</w:t>
            </w:r>
          </w:p>
          <w:p w14:paraId="046847E6" w14:textId="77777777" w:rsidR="0096174C" w:rsidRPr="00AE3599" w:rsidRDefault="0096174C" w:rsidP="002C47E2">
            <w:pPr>
              <w:pStyle w:val="Paragrafoelenco"/>
              <w:numPr>
                <w:ilvl w:val="0"/>
                <w:numId w:val="27"/>
              </w:numPr>
              <w:jc w:val="both"/>
              <w:rPr>
                <w:rFonts w:ascii="Cambria corpo" w:hAnsi="Cambria corpo" w:hint="eastAsia"/>
                <w:i/>
                <w:iCs/>
                <w:sz w:val="24"/>
                <w:szCs w:val="24"/>
                <w:lang w:val="it-IT"/>
              </w:rPr>
            </w:pPr>
            <w:r w:rsidRPr="00AE3599">
              <w:rPr>
                <w:rFonts w:ascii="Cambria corpo" w:eastAsia="Times New Roman" w:hAnsi="Cambria corpo" w:cs="Tahoma"/>
                <w:i/>
                <w:iCs/>
                <w:lang w:val="it-IT" w:eastAsia="it-IT"/>
              </w:rPr>
              <w:t>Iniziative migliorative rispetto al progetto di massima della manifestazione</w:t>
            </w:r>
          </w:p>
          <w:p w14:paraId="0EEC9870" w14:textId="5C748D8A" w:rsidR="0096174C" w:rsidRPr="00AE3599" w:rsidRDefault="0096174C" w:rsidP="00C9520C">
            <w:pPr>
              <w:rPr>
                <w:rFonts w:ascii="Cambria corpo" w:hAnsi="Cambria corpo" w:hint="eastAsia"/>
                <w:sz w:val="24"/>
                <w:szCs w:val="24"/>
                <w:highlight w:val="yellow"/>
                <w:lang w:val="it-IT"/>
              </w:rPr>
            </w:pPr>
          </w:p>
        </w:tc>
      </w:tr>
      <w:tr w:rsidR="005F2457" w:rsidRPr="00F62C01" w14:paraId="1961F95A" w14:textId="77777777" w:rsidTr="006A69EB">
        <w:tc>
          <w:tcPr>
            <w:tcW w:w="8777" w:type="dxa"/>
          </w:tcPr>
          <w:p w14:paraId="55329CFA" w14:textId="77777777" w:rsidR="005F2457" w:rsidRPr="00AE3599" w:rsidRDefault="005F2457" w:rsidP="00C9520C">
            <w:pPr>
              <w:rPr>
                <w:rFonts w:ascii="Cambria corpo" w:hAnsi="Cambria corpo" w:hint="eastAsia"/>
                <w:i/>
                <w:iCs/>
                <w:sz w:val="24"/>
                <w:szCs w:val="24"/>
                <w:highlight w:val="yellow"/>
                <w:lang w:val="it-IT"/>
              </w:rPr>
            </w:pPr>
          </w:p>
          <w:p w14:paraId="298C19B2" w14:textId="77777777" w:rsidR="00B17516" w:rsidRPr="00AE3599" w:rsidRDefault="00B17516" w:rsidP="00C9520C">
            <w:pPr>
              <w:rPr>
                <w:rFonts w:ascii="Cambria corpo" w:hAnsi="Cambria corpo" w:hint="eastAsia"/>
                <w:i/>
                <w:iCs/>
                <w:sz w:val="24"/>
                <w:szCs w:val="24"/>
                <w:highlight w:val="yellow"/>
                <w:lang w:val="it-IT"/>
              </w:rPr>
            </w:pPr>
          </w:p>
          <w:p w14:paraId="5526A45E" w14:textId="77777777" w:rsidR="006A7C1D" w:rsidRDefault="006A7C1D" w:rsidP="00C9520C">
            <w:pPr>
              <w:rPr>
                <w:rFonts w:ascii="Cambria corpo" w:hAnsi="Cambria corpo" w:hint="eastAsia"/>
                <w:i/>
                <w:iCs/>
                <w:sz w:val="24"/>
                <w:szCs w:val="24"/>
                <w:highlight w:val="yellow"/>
                <w:lang w:val="it-IT"/>
              </w:rPr>
            </w:pPr>
          </w:p>
          <w:p w14:paraId="57F484FF" w14:textId="77777777" w:rsidR="007955EE" w:rsidRDefault="007955EE" w:rsidP="00C9520C">
            <w:pPr>
              <w:rPr>
                <w:rFonts w:ascii="Cambria corpo" w:hAnsi="Cambria corpo" w:hint="eastAsia"/>
                <w:i/>
                <w:iCs/>
                <w:sz w:val="24"/>
                <w:szCs w:val="24"/>
                <w:highlight w:val="yellow"/>
                <w:lang w:val="it-IT"/>
              </w:rPr>
            </w:pPr>
          </w:p>
          <w:p w14:paraId="232ABA98" w14:textId="77777777" w:rsidR="007955EE" w:rsidRPr="00AE3599" w:rsidRDefault="007955EE" w:rsidP="00C9520C">
            <w:pPr>
              <w:rPr>
                <w:rFonts w:ascii="Cambria corpo" w:hAnsi="Cambria corpo" w:hint="eastAsia"/>
                <w:i/>
                <w:iCs/>
                <w:sz w:val="24"/>
                <w:szCs w:val="24"/>
                <w:highlight w:val="yellow"/>
                <w:lang w:val="it-IT"/>
              </w:rPr>
            </w:pPr>
          </w:p>
          <w:p w14:paraId="0DD0ABF8" w14:textId="77777777" w:rsidR="00D12FD6" w:rsidRPr="00AE3599" w:rsidRDefault="00D12FD6" w:rsidP="0096174C">
            <w:pPr>
              <w:rPr>
                <w:rFonts w:ascii="Cambria corpo" w:hAnsi="Cambria corpo" w:hint="eastAsia"/>
                <w:i/>
                <w:iCs/>
                <w:sz w:val="24"/>
                <w:szCs w:val="24"/>
                <w:highlight w:val="yellow"/>
                <w:lang w:val="it-IT"/>
              </w:rPr>
            </w:pPr>
          </w:p>
        </w:tc>
      </w:tr>
      <w:tr w:rsidR="00D12FD6" w:rsidRPr="00F62C01" w14:paraId="1F143057" w14:textId="77777777" w:rsidTr="00AE3599">
        <w:tc>
          <w:tcPr>
            <w:tcW w:w="8777" w:type="dxa"/>
            <w:shd w:val="clear" w:color="auto" w:fill="DBE5F1" w:themeFill="accent1" w:themeFillTint="33"/>
          </w:tcPr>
          <w:p w14:paraId="295B044F" w14:textId="77777777" w:rsidR="00D12FD6" w:rsidRPr="00AE3599" w:rsidRDefault="006A7C1D" w:rsidP="00D12FD6">
            <w:pPr>
              <w:shd w:val="clear" w:color="auto" w:fill="DBE5F1" w:themeFill="accent1" w:themeFillTint="33"/>
              <w:rPr>
                <w:rFonts w:ascii="Cambria corpo" w:eastAsia="Times New Roman" w:hAnsi="Cambria corpo" w:cs="Tahoma"/>
                <w:b/>
                <w:bCs/>
                <w:sz w:val="20"/>
                <w:szCs w:val="20"/>
                <w:lang w:val="it-IT" w:eastAsia="it-IT"/>
              </w:rPr>
            </w:pPr>
            <w:r w:rsidRPr="00AE3599">
              <w:rPr>
                <w:rFonts w:ascii="Cambria corpo" w:eastAsia="Times New Roman" w:hAnsi="Cambria corpo" w:cs="Tahoma"/>
                <w:b/>
                <w:bCs/>
                <w:sz w:val="20"/>
                <w:szCs w:val="20"/>
                <w:lang w:val="it-IT" w:eastAsia="it-IT"/>
              </w:rPr>
              <w:t>D. Qualità dei soggetti coinvolti e del partenariato</w:t>
            </w:r>
          </w:p>
          <w:p w14:paraId="5C0BA0BB" w14:textId="77777777" w:rsidR="00AE3599" w:rsidRPr="00AE3599" w:rsidRDefault="00AE3599" w:rsidP="00AE3599">
            <w:pPr>
              <w:jc w:val="both"/>
              <w:rPr>
                <w:rFonts w:ascii="Cambria corpo" w:eastAsia="Times New Roman" w:hAnsi="Cambria corpo" w:cs="Tahoma"/>
                <w:i/>
                <w:iCs/>
                <w:lang w:val="it-IT" w:eastAsia="it-IT"/>
              </w:rPr>
            </w:pPr>
            <w:r w:rsidRPr="00AE3599">
              <w:rPr>
                <w:rFonts w:ascii="Cambria corpo" w:eastAsia="Times New Roman" w:hAnsi="Cambria corpo" w:cs="Tahoma"/>
                <w:i/>
                <w:iCs/>
                <w:lang w:val="it-IT" w:eastAsia="it-IT"/>
              </w:rPr>
              <w:t>Qualità del partenariato e integrazione tra sistemi educativi, sociali e formativi nonché Rete territoriale di supporto (coinvolgimento degli attori territoriali, famiglie, servizi sociali e scuole e capacità di collaborazione tra loro)</w:t>
            </w:r>
          </w:p>
          <w:p w14:paraId="10260ED8" w14:textId="4F805313" w:rsidR="00AE3599" w:rsidRPr="00AE3599" w:rsidRDefault="00AE3599" w:rsidP="00D12FD6">
            <w:pPr>
              <w:shd w:val="clear" w:color="auto" w:fill="DBE5F1" w:themeFill="accent1" w:themeFillTint="33"/>
              <w:rPr>
                <w:rFonts w:ascii="Cambria corpo" w:hAnsi="Cambria corpo" w:hint="eastAsia"/>
                <w:i/>
                <w:iCs/>
                <w:sz w:val="24"/>
                <w:szCs w:val="24"/>
                <w:highlight w:val="yellow"/>
                <w:lang w:val="it-IT"/>
              </w:rPr>
            </w:pPr>
          </w:p>
        </w:tc>
      </w:tr>
      <w:tr w:rsidR="00D12FD6" w:rsidRPr="00F62C01" w14:paraId="66A02A09" w14:textId="77777777" w:rsidTr="006A69EB">
        <w:tc>
          <w:tcPr>
            <w:tcW w:w="8777" w:type="dxa"/>
          </w:tcPr>
          <w:p w14:paraId="6E7F21CB" w14:textId="77777777" w:rsidR="00D12FD6" w:rsidRPr="00AE3599" w:rsidRDefault="00D12FD6" w:rsidP="00C9520C">
            <w:pPr>
              <w:rPr>
                <w:rFonts w:ascii="Cambria corpo" w:hAnsi="Cambria corpo" w:hint="eastAsia"/>
                <w:i/>
                <w:iCs/>
                <w:sz w:val="24"/>
                <w:szCs w:val="24"/>
                <w:highlight w:val="yellow"/>
                <w:lang w:val="it-IT"/>
              </w:rPr>
            </w:pPr>
          </w:p>
          <w:p w14:paraId="27F0050F" w14:textId="77777777" w:rsidR="00D12FD6" w:rsidRDefault="00D12FD6" w:rsidP="00C9520C">
            <w:pPr>
              <w:rPr>
                <w:rFonts w:ascii="Cambria corpo" w:hAnsi="Cambria corpo" w:hint="eastAsia"/>
                <w:i/>
                <w:iCs/>
                <w:sz w:val="24"/>
                <w:szCs w:val="24"/>
                <w:highlight w:val="yellow"/>
                <w:lang w:val="it-IT"/>
              </w:rPr>
            </w:pPr>
          </w:p>
          <w:p w14:paraId="549A6485" w14:textId="77777777" w:rsidR="007955EE" w:rsidRDefault="007955EE" w:rsidP="00C9520C">
            <w:pPr>
              <w:rPr>
                <w:rFonts w:ascii="Cambria corpo" w:hAnsi="Cambria corpo" w:hint="eastAsia"/>
                <w:i/>
                <w:iCs/>
                <w:sz w:val="24"/>
                <w:szCs w:val="24"/>
                <w:highlight w:val="yellow"/>
                <w:lang w:val="it-IT"/>
              </w:rPr>
            </w:pPr>
          </w:p>
          <w:p w14:paraId="568F5A3F" w14:textId="77777777" w:rsidR="007955EE" w:rsidRPr="00AE3599" w:rsidRDefault="007955EE" w:rsidP="00C9520C">
            <w:pPr>
              <w:rPr>
                <w:rFonts w:ascii="Cambria corpo" w:hAnsi="Cambria corpo" w:hint="eastAsia"/>
                <w:i/>
                <w:iCs/>
                <w:sz w:val="24"/>
                <w:szCs w:val="24"/>
                <w:highlight w:val="yellow"/>
                <w:lang w:val="it-IT"/>
              </w:rPr>
            </w:pPr>
          </w:p>
          <w:p w14:paraId="20CFD08D" w14:textId="77777777" w:rsidR="00B17516" w:rsidRPr="00AE3599" w:rsidRDefault="00B17516" w:rsidP="00C9520C">
            <w:pPr>
              <w:rPr>
                <w:rFonts w:ascii="Cambria corpo" w:hAnsi="Cambria corpo" w:hint="eastAsia"/>
                <w:i/>
                <w:iCs/>
                <w:sz w:val="24"/>
                <w:szCs w:val="24"/>
                <w:highlight w:val="yellow"/>
                <w:lang w:val="it-IT"/>
              </w:rPr>
            </w:pPr>
          </w:p>
          <w:p w14:paraId="6481E7A2" w14:textId="77777777" w:rsidR="00D12FD6" w:rsidRPr="00AE3599" w:rsidRDefault="00D12FD6" w:rsidP="00C9520C">
            <w:pPr>
              <w:rPr>
                <w:rFonts w:ascii="Cambria corpo" w:hAnsi="Cambria corpo" w:hint="eastAsia"/>
                <w:i/>
                <w:iCs/>
                <w:sz w:val="24"/>
                <w:szCs w:val="24"/>
                <w:highlight w:val="yellow"/>
                <w:lang w:val="it-IT"/>
              </w:rPr>
            </w:pPr>
          </w:p>
        </w:tc>
      </w:tr>
      <w:tr w:rsidR="00D12FD6" w:rsidRPr="00F62C01" w14:paraId="070DA02E" w14:textId="77777777" w:rsidTr="00D53511">
        <w:tc>
          <w:tcPr>
            <w:tcW w:w="8777" w:type="dxa"/>
            <w:shd w:val="clear" w:color="auto" w:fill="DBE5F1" w:themeFill="accent1" w:themeFillTint="33"/>
          </w:tcPr>
          <w:p w14:paraId="4592ED30" w14:textId="77777777" w:rsidR="00D12FD6" w:rsidRPr="00AE3599" w:rsidRDefault="006A7C1D" w:rsidP="00C9520C">
            <w:pPr>
              <w:rPr>
                <w:rFonts w:ascii="Cambria corpo" w:eastAsia="Times New Roman" w:hAnsi="Cambria corpo" w:cs="Tahoma"/>
                <w:b/>
                <w:bCs/>
                <w:sz w:val="20"/>
                <w:szCs w:val="20"/>
                <w:lang w:val="it-IT" w:eastAsia="it-IT"/>
              </w:rPr>
            </w:pPr>
            <w:r w:rsidRPr="00AE3599">
              <w:rPr>
                <w:rFonts w:ascii="Cambria corpo" w:eastAsia="Times New Roman" w:hAnsi="Cambria corpo" w:cs="Tahoma"/>
                <w:b/>
                <w:bCs/>
                <w:sz w:val="20"/>
                <w:szCs w:val="20"/>
                <w:lang w:val="it-IT" w:eastAsia="it-IT"/>
              </w:rPr>
              <w:t>E. Priorità e sostenibilità della proposta</w:t>
            </w:r>
          </w:p>
          <w:p w14:paraId="3593ED91" w14:textId="5F01740E" w:rsidR="00AE3599" w:rsidRPr="00AE3599" w:rsidRDefault="00AE3599" w:rsidP="002C47E2">
            <w:pPr>
              <w:jc w:val="both"/>
              <w:rPr>
                <w:rFonts w:ascii="Cambria corpo" w:hAnsi="Cambria corpo" w:hint="eastAsia"/>
                <w:i/>
                <w:iCs/>
                <w:sz w:val="24"/>
                <w:szCs w:val="24"/>
                <w:highlight w:val="yellow"/>
                <w:lang w:val="it-IT"/>
              </w:rPr>
            </w:pPr>
            <w:r w:rsidRPr="00AE3599">
              <w:rPr>
                <w:rFonts w:ascii="Cambria corpo" w:hAnsi="Cambria corpo"/>
                <w:i/>
                <w:iCs/>
                <w:sz w:val="24"/>
                <w:szCs w:val="24"/>
                <w:lang w:val="it-IT"/>
              </w:rPr>
              <w:t>Capacità di intercettare destinatari in situazione di fragilità socio-economica (almeno 70%) adeguatezza delle modalità di individuazione e presa in carico dei destinatari</w:t>
            </w:r>
          </w:p>
        </w:tc>
      </w:tr>
      <w:tr w:rsidR="00D12FD6" w:rsidRPr="00F62C01" w14:paraId="42D8FFC9" w14:textId="77777777" w:rsidTr="006A69EB">
        <w:tc>
          <w:tcPr>
            <w:tcW w:w="8777" w:type="dxa"/>
            <w:tcBorders>
              <w:bottom w:val="single" w:sz="4" w:space="0" w:color="auto"/>
            </w:tcBorders>
          </w:tcPr>
          <w:p w14:paraId="4E148362" w14:textId="77777777" w:rsidR="00D12FD6" w:rsidRPr="00F557C6" w:rsidRDefault="00D12FD6" w:rsidP="00C9520C">
            <w:pPr>
              <w:rPr>
                <w:b/>
                <w:bCs/>
                <w:sz w:val="24"/>
                <w:szCs w:val="24"/>
                <w:highlight w:val="yellow"/>
                <w:lang w:val="it-IT"/>
              </w:rPr>
            </w:pPr>
          </w:p>
          <w:p w14:paraId="728E0DA3" w14:textId="77777777" w:rsidR="000E3E74" w:rsidRDefault="000E3E74" w:rsidP="00AE3599">
            <w:pPr>
              <w:rPr>
                <w:b/>
                <w:bCs/>
                <w:sz w:val="24"/>
                <w:szCs w:val="24"/>
                <w:highlight w:val="yellow"/>
                <w:lang w:val="it-IT"/>
              </w:rPr>
            </w:pPr>
          </w:p>
          <w:p w14:paraId="6E346F15" w14:textId="77777777" w:rsidR="007955EE" w:rsidRDefault="007955EE" w:rsidP="00AE3599">
            <w:pPr>
              <w:rPr>
                <w:b/>
                <w:bCs/>
                <w:sz w:val="24"/>
                <w:szCs w:val="24"/>
                <w:highlight w:val="yellow"/>
                <w:lang w:val="it-IT"/>
              </w:rPr>
            </w:pPr>
          </w:p>
          <w:p w14:paraId="63055C5E" w14:textId="77777777" w:rsidR="007955EE" w:rsidRDefault="007955EE" w:rsidP="00AE3599">
            <w:pPr>
              <w:rPr>
                <w:b/>
                <w:bCs/>
                <w:sz w:val="24"/>
                <w:szCs w:val="24"/>
                <w:highlight w:val="yellow"/>
                <w:lang w:val="it-IT"/>
              </w:rPr>
            </w:pPr>
          </w:p>
          <w:p w14:paraId="4EBAC302" w14:textId="77777777" w:rsidR="007955EE" w:rsidRDefault="007955EE" w:rsidP="00AE3599">
            <w:pPr>
              <w:rPr>
                <w:b/>
                <w:bCs/>
                <w:sz w:val="24"/>
                <w:szCs w:val="24"/>
                <w:highlight w:val="yellow"/>
                <w:lang w:val="it-IT"/>
              </w:rPr>
            </w:pPr>
          </w:p>
          <w:p w14:paraId="111F0140" w14:textId="77777777" w:rsidR="007955EE" w:rsidRDefault="007955EE" w:rsidP="00AE3599">
            <w:pPr>
              <w:rPr>
                <w:b/>
                <w:bCs/>
                <w:sz w:val="24"/>
                <w:szCs w:val="24"/>
                <w:highlight w:val="yellow"/>
                <w:lang w:val="it-IT"/>
              </w:rPr>
            </w:pPr>
          </w:p>
          <w:p w14:paraId="7F643883" w14:textId="77777777" w:rsidR="004F6E38" w:rsidRPr="00F557C6" w:rsidRDefault="004F6E38" w:rsidP="00AE3599">
            <w:pPr>
              <w:rPr>
                <w:b/>
                <w:bCs/>
                <w:sz w:val="24"/>
                <w:szCs w:val="24"/>
                <w:highlight w:val="yellow"/>
                <w:lang w:val="it-IT"/>
              </w:rPr>
            </w:pPr>
          </w:p>
        </w:tc>
      </w:tr>
    </w:tbl>
    <w:p w14:paraId="5427E3E4" w14:textId="61EE5B17" w:rsidR="00B17516" w:rsidRDefault="008E4D5F" w:rsidP="00E230EC">
      <w:pPr>
        <w:shd w:val="clear" w:color="auto" w:fill="DBE5F1" w:themeFill="accent1" w:themeFillTint="33"/>
        <w:spacing w:before="120" w:after="120"/>
        <w:rPr>
          <w:b/>
          <w:bCs/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lastRenderedPageBreak/>
        <w:t xml:space="preserve">Modulo </w:t>
      </w:r>
      <w:r w:rsidR="00F27C9B">
        <w:rPr>
          <w:b/>
          <w:bCs/>
          <w:sz w:val="28"/>
          <w:szCs w:val="28"/>
          <w:lang w:val="it-IT"/>
        </w:rPr>
        <w:t>3</w:t>
      </w:r>
      <w:r>
        <w:rPr>
          <w:b/>
          <w:bCs/>
          <w:sz w:val="28"/>
          <w:szCs w:val="28"/>
          <w:lang w:val="it-IT"/>
        </w:rPr>
        <w:t xml:space="preserve">) </w:t>
      </w:r>
      <w:r w:rsidRPr="008E4D5F">
        <w:rPr>
          <w:b/>
          <w:bCs/>
          <w:sz w:val="28"/>
          <w:szCs w:val="28"/>
          <w:lang w:val="it-IT"/>
        </w:rPr>
        <w:t xml:space="preserve">Scheda Finanziaria </w:t>
      </w:r>
    </w:p>
    <w:p w14:paraId="2D15BD8B" w14:textId="4B1A07FB" w:rsidR="0004040C" w:rsidRPr="00E230EC" w:rsidRDefault="0004040C" w:rsidP="00E230EC">
      <w:pPr>
        <w:pStyle w:val="Default"/>
        <w:spacing w:before="120" w:after="120"/>
        <w:rPr>
          <w:rFonts w:ascii="Cambria" w:hAnsi="Cambria" w:cs="Arial"/>
          <w:b/>
          <w:bCs/>
          <w:sz w:val="22"/>
          <w:szCs w:val="22"/>
        </w:rPr>
      </w:pPr>
      <w:r w:rsidRPr="00E230EC">
        <w:rPr>
          <w:rFonts w:ascii="Cambria" w:hAnsi="Cambria" w:cs="Arial"/>
          <w:b/>
          <w:bCs/>
          <w:sz w:val="22"/>
          <w:szCs w:val="22"/>
        </w:rPr>
        <w:t xml:space="preserve">Progetto Linea di intervento </w:t>
      </w:r>
      <w:r w:rsidR="00954A82">
        <w:rPr>
          <w:rFonts w:ascii="Cambria" w:hAnsi="Cambria" w:cs="Arial"/>
          <w:b/>
          <w:bCs/>
          <w:sz w:val="22"/>
          <w:szCs w:val="22"/>
        </w:rPr>
        <w:t>A</w:t>
      </w:r>
      <w:r w:rsidRPr="00E230EC">
        <w:rPr>
          <w:rFonts w:ascii="Cambria" w:hAnsi="Cambria" w:cs="Arial"/>
          <w:b/>
          <w:bCs/>
          <w:sz w:val="22"/>
          <w:szCs w:val="22"/>
        </w:rPr>
        <w:t xml:space="preserve">)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29"/>
        <w:gridCol w:w="6129"/>
        <w:gridCol w:w="1972"/>
      </w:tblGrid>
      <w:tr w:rsidR="0004040C" w:rsidRPr="00E230EC" w14:paraId="4A70CCC2" w14:textId="77777777" w:rsidTr="00A32FEA">
        <w:trPr>
          <w:trHeight w:val="386"/>
        </w:trPr>
        <w:tc>
          <w:tcPr>
            <w:tcW w:w="6658" w:type="dxa"/>
            <w:gridSpan w:val="2"/>
            <w:shd w:val="clear" w:color="auto" w:fill="DBE5F1" w:themeFill="accent1" w:themeFillTint="33"/>
          </w:tcPr>
          <w:p w14:paraId="68071AFA" w14:textId="77777777" w:rsidR="0004040C" w:rsidRPr="0012418E" w:rsidRDefault="0004040C" w:rsidP="0094006D">
            <w:pPr>
              <w:pStyle w:val="Default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12418E">
              <w:rPr>
                <w:rFonts w:ascii="Cambria" w:hAnsi="Cambria" w:cs="Arial"/>
                <w:b/>
                <w:bCs/>
                <w:sz w:val="22"/>
                <w:szCs w:val="22"/>
              </w:rPr>
              <w:t>Tipologia di costo</w:t>
            </w:r>
          </w:p>
        </w:tc>
        <w:tc>
          <w:tcPr>
            <w:tcW w:w="1972" w:type="dxa"/>
            <w:shd w:val="clear" w:color="auto" w:fill="DBE5F1" w:themeFill="accent1" w:themeFillTint="33"/>
          </w:tcPr>
          <w:p w14:paraId="73A2DFCE" w14:textId="77777777" w:rsidR="0004040C" w:rsidRPr="0012418E" w:rsidRDefault="0004040C" w:rsidP="0094006D">
            <w:pPr>
              <w:pStyle w:val="Default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12418E">
              <w:rPr>
                <w:rFonts w:ascii="Cambria" w:hAnsi="Cambria" w:cs="Arial"/>
                <w:b/>
                <w:bCs/>
                <w:sz w:val="22"/>
                <w:szCs w:val="22"/>
              </w:rPr>
              <w:t>Importo</w:t>
            </w:r>
          </w:p>
        </w:tc>
      </w:tr>
      <w:tr w:rsidR="0004040C" w:rsidRPr="00F62C01" w14:paraId="308C4245" w14:textId="77777777" w:rsidTr="00A32FEA">
        <w:tc>
          <w:tcPr>
            <w:tcW w:w="529" w:type="dxa"/>
          </w:tcPr>
          <w:p w14:paraId="646C101B" w14:textId="1C3292FD" w:rsidR="0004040C" w:rsidRPr="0012418E" w:rsidRDefault="0004040C" w:rsidP="0094006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  <w:r w:rsidRPr="0012418E">
              <w:rPr>
                <w:rFonts w:ascii="Cambria" w:hAnsi="Cambria" w:cs="Arial"/>
                <w:sz w:val="22"/>
                <w:szCs w:val="22"/>
              </w:rPr>
              <w:t>A</w:t>
            </w:r>
            <w:r w:rsidR="000118D6" w:rsidRPr="0012418E">
              <w:rPr>
                <w:rFonts w:ascii="Cambria" w:hAnsi="Cambria" w:cs="Arial"/>
                <w:sz w:val="22"/>
                <w:szCs w:val="22"/>
              </w:rPr>
              <w:t>.1</w:t>
            </w:r>
          </w:p>
        </w:tc>
        <w:tc>
          <w:tcPr>
            <w:tcW w:w="6129" w:type="dxa"/>
          </w:tcPr>
          <w:p w14:paraId="20B2CFA6" w14:textId="25E81428" w:rsidR="0004040C" w:rsidRPr="0012418E" w:rsidRDefault="0004040C" w:rsidP="0094006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  <w:r w:rsidRPr="0012418E">
              <w:rPr>
                <w:rFonts w:ascii="Cambria" w:hAnsi="Cambria" w:cs="Arial"/>
                <w:sz w:val="22"/>
                <w:szCs w:val="22"/>
              </w:rPr>
              <w:t>Risorse umane interne (ad esempio, docenti, co-docenti tutor, personale amministrativo e ausiliario, progettista</w:t>
            </w:r>
            <w:r w:rsidR="00F62C01">
              <w:rPr>
                <w:rFonts w:ascii="Cambria" w:hAnsi="Cambria" w:cs="Arial"/>
                <w:sz w:val="22"/>
                <w:szCs w:val="22"/>
              </w:rPr>
              <w:t>, ecc</w:t>
            </w:r>
            <w:r w:rsidR="00F62C01" w:rsidRPr="0012418E">
              <w:rPr>
                <w:rFonts w:ascii="Cambria" w:hAnsi="Cambria" w:cs="Arial"/>
                <w:sz w:val="22"/>
                <w:szCs w:val="22"/>
              </w:rPr>
              <w:t>)</w:t>
            </w:r>
            <w:r w:rsidR="00F62C01">
              <w:rPr>
                <w:rFonts w:ascii="Cambria" w:hAnsi="Cambria" w:cs="Arial"/>
                <w:sz w:val="22"/>
                <w:szCs w:val="22"/>
              </w:rPr>
              <w:t xml:space="preserve"> *</w:t>
            </w:r>
          </w:p>
        </w:tc>
        <w:tc>
          <w:tcPr>
            <w:tcW w:w="1972" w:type="dxa"/>
          </w:tcPr>
          <w:p w14:paraId="06D4E61B" w14:textId="77777777" w:rsidR="0004040C" w:rsidRPr="0012418E" w:rsidRDefault="0004040C" w:rsidP="0094006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04040C" w:rsidRPr="00F62C01" w14:paraId="55E6B257" w14:textId="77777777" w:rsidTr="00A32FEA">
        <w:tc>
          <w:tcPr>
            <w:tcW w:w="529" w:type="dxa"/>
          </w:tcPr>
          <w:p w14:paraId="0FD72E35" w14:textId="375F6E0C" w:rsidR="0004040C" w:rsidRPr="0012418E" w:rsidRDefault="000118D6" w:rsidP="0094006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  <w:r w:rsidRPr="0012418E">
              <w:rPr>
                <w:rFonts w:ascii="Cambria" w:hAnsi="Cambria" w:cs="Arial"/>
                <w:sz w:val="22"/>
                <w:szCs w:val="22"/>
              </w:rPr>
              <w:t>A.2</w:t>
            </w:r>
          </w:p>
        </w:tc>
        <w:tc>
          <w:tcPr>
            <w:tcW w:w="6129" w:type="dxa"/>
          </w:tcPr>
          <w:p w14:paraId="4D145243" w14:textId="77777777" w:rsidR="0004040C" w:rsidRPr="0012418E" w:rsidRDefault="0004040C" w:rsidP="0094006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  <w:r w:rsidRPr="0012418E">
              <w:rPr>
                <w:rFonts w:ascii="Cambria" w:hAnsi="Cambria" w:cs="Arial"/>
                <w:sz w:val="22"/>
                <w:szCs w:val="22"/>
              </w:rPr>
              <w:t>Risorse umane esterne (ad esempio, docenti, co-docenti tutor,</w:t>
            </w:r>
          </w:p>
          <w:p w14:paraId="1FA4B839" w14:textId="302F21B1" w:rsidR="0004040C" w:rsidRPr="0012418E" w:rsidRDefault="0004040C" w:rsidP="0094006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  <w:r w:rsidRPr="0012418E">
              <w:rPr>
                <w:rFonts w:ascii="Cambria" w:hAnsi="Cambria" w:cs="Arial"/>
                <w:sz w:val="22"/>
                <w:szCs w:val="22"/>
              </w:rPr>
              <w:t>personale amministrativo e ausiliario, progettista</w:t>
            </w:r>
            <w:r w:rsidR="00F62C01">
              <w:rPr>
                <w:rFonts w:ascii="Cambria" w:hAnsi="Cambria" w:cs="Arial"/>
                <w:sz w:val="22"/>
                <w:szCs w:val="22"/>
              </w:rPr>
              <w:t>, ecc</w:t>
            </w:r>
            <w:r w:rsidR="00F62C01" w:rsidRPr="0012418E">
              <w:rPr>
                <w:rFonts w:ascii="Cambria" w:hAnsi="Cambria" w:cs="Arial"/>
                <w:sz w:val="22"/>
                <w:szCs w:val="22"/>
              </w:rPr>
              <w:t>)</w:t>
            </w:r>
            <w:r w:rsidR="00F62C01">
              <w:rPr>
                <w:rFonts w:ascii="Cambria" w:hAnsi="Cambria" w:cs="Arial"/>
                <w:sz w:val="22"/>
                <w:szCs w:val="22"/>
              </w:rPr>
              <w:t xml:space="preserve"> *</w:t>
            </w:r>
          </w:p>
        </w:tc>
        <w:tc>
          <w:tcPr>
            <w:tcW w:w="1972" w:type="dxa"/>
          </w:tcPr>
          <w:p w14:paraId="0D3C1B0E" w14:textId="77777777" w:rsidR="0004040C" w:rsidRPr="0012418E" w:rsidRDefault="0004040C" w:rsidP="0094006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04040C" w:rsidRPr="00F62C01" w14:paraId="232FFF70" w14:textId="77777777" w:rsidTr="00A32FEA">
        <w:trPr>
          <w:trHeight w:val="358"/>
        </w:trPr>
        <w:tc>
          <w:tcPr>
            <w:tcW w:w="529" w:type="dxa"/>
            <w:shd w:val="clear" w:color="auto" w:fill="DBE5F1" w:themeFill="accent1" w:themeFillTint="33"/>
          </w:tcPr>
          <w:p w14:paraId="0E548DAC" w14:textId="630D9408" w:rsidR="0004040C" w:rsidRPr="0012418E" w:rsidRDefault="000118D6" w:rsidP="0094006D">
            <w:pPr>
              <w:pStyle w:val="Default"/>
              <w:rPr>
                <w:rFonts w:ascii="Cambria" w:hAnsi="Cambria" w:cs="Arial"/>
                <w:b/>
                <w:bCs/>
                <w:sz w:val="22"/>
                <w:szCs w:val="22"/>
                <w:highlight w:val="lightGray"/>
              </w:rPr>
            </w:pPr>
            <w:r w:rsidRPr="0012418E">
              <w:rPr>
                <w:rFonts w:ascii="Cambria" w:hAnsi="Cambria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6129" w:type="dxa"/>
            <w:shd w:val="clear" w:color="auto" w:fill="DBE5F1" w:themeFill="accent1" w:themeFillTint="33"/>
          </w:tcPr>
          <w:p w14:paraId="5CCBBFB2" w14:textId="77777777" w:rsidR="0004040C" w:rsidRPr="0012418E" w:rsidRDefault="0004040C" w:rsidP="0094006D">
            <w:pPr>
              <w:pStyle w:val="Default"/>
              <w:rPr>
                <w:rFonts w:ascii="Cambria" w:hAnsi="Cambria" w:cs="Arial"/>
                <w:sz w:val="22"/>
                <w:szCs w:val="22"/>
                <w:highlight w:val="lightGray"/>
              </w:rPr>
            </w:pPr>
            <w:r w:rsidRPr="0012418E">
              <w:rPr>
                <w:rFonts w:ascii="Cambria" w:hAnsi="Cambria" w:cs="Arial"/>
                <w:b/>
                <w:bCs/>
                <w:sz w:val="22"/>
                <w:szCs w:val="22"/>
              </w:rPr>
              <w:t>Totale costi diretti di personale</w:t>
            </w:r>
          </w:p>
        </w:tc>
        <w:tc>
          <w:tcPr>
            <w:tcW w:w="1972" w:type="dxa"/>
            <w:shd w:val="clear" w:color="auto" w:fill="DBE5F1" w:themeFill="accent1" w:themeFillTint="33"/>
          </w:tcPr>
          <w:p w14:paraId="0F86030F" w14:textId="77777777" w:rsidR="0004040C" w:rsidRPr="0012418E" w:rsidRDefault="0004040C" w:rsidP="0094006D">
            <w:pPr>
              <w:pStyle w:val="Default"/>
              <w:rPr>
                <w:rFonts w:ascii="Cambria" w:hAnsi="Cambria" w:cs="Arial"/>
                <w:sz w:val="22"/>
                <w:szCs w:val="22"/>
                <w:highlight w:val="lightGray"/>
              </w:rPr>
            </w:pPr>
          </w:p>
        </w:tc>
      </w:tr>
      <w:tr w:rsidR="0004040C" w:rsidRPr="00E230EC" w14:paraId="7AB4FC86" w14:textId="77777777" w:rsidTr="00861721">
        <w:trPr>
          <w:trHeight w:val="239"/>
        </w:trPr>
        <w:tc>
          <w:tcPr>
            <w:tcW w:w="529" w:type="dxa"/>
          </w:tcPr>
          <w:p w14:paraId="03672CE1" w14:textId="3CE7C1D6" w:rsidR="0004040C" w:rsidRPr="0012418E" w:rsidRDefault="00A21DED" w:rsidP="0094006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  <w:r w:rsidRPr="0012418E">
              <w:rPr>
                <w:rFonts w:ascii="Cambria" w:hAnsi="Cambria" w:cs="Arial"/>
                <w:sz w:val="22"/>
                <w:szCs w:val="22"/>
              </w:rPr>
              <w:t>B</w:t>
            </w:r>
            <w:r w:rsidR="000118D6" w:rsidRPr="0012418E">
              <w:rPr>
                <w:rFonts w:ascii="Cambria" w:hAnsi="Cambria" w:cs="Arial"/>
                <w:sz w:val="22"/>
                <w:szCs w:val="22"/>
              </w:rPr>
              <w:t>.1</w:t>
            </w:r>
          </w:p>
        </w:tc>
        <w:tc>
          <w:tcPr>
            <w:tcW w:w="6129" w:type="dxa"/>
          </w:tcPr>
          <w:p w14:paraId="28316844" w14:textId="4A70013C" w:rsidR="0004040C" w:rsidRPr="0012418E" w:rsidRDefault="0004040C" w:rsidP="0094006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  <w:r w:rsidRPr="0012418E">
              <w:rPr>
                <w:rFonts w:ascii="Cambria" w:hAnsi="Cambria" w:cs="Arial"/>
                <w:sz w:val="22"/>
                <w:szCs w:val="22"/>
              </w:rPr>
              <w:t xml:space="preserve">Indennità di </w:t>
            </w:r>
            <w:r w:rsidR="00A21DED" w:rsidRPr="0012418E">
              <w:rPr>
                <w:rFonts w:ascii="Cambria" w:hAnsi="Cambria" w:cs="Arial"/>
                <w:sz w:val="22"/>
                <w:szCs w:val="22"/>
              </w:rPr>
              <w:t>partecipazione</w:t>
            </w:r>
          </w:p>
        </w:tc>
        <w:tc>
          <w:tcPr>
            <w:tcW w:w="1972" w:type="dxa"/>
          </w:tcPr>
          <w:p w14:paraId="0A79B8D8" w14:textId="77777777" w:rsidR="0004040C" w:rsidRPr="0012418E" w:rsidRDefault="0004040C" w:rsidP="0094006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0118D6" w:rsidRPr="00E230EC" w14:paraId="0D4FEC6B" w14:textId="77777777" w:rsidTr="00861721">
        <w:trPr>
          <w:trHeight w:val="273"/>
        </w:trPr>
        <w:tc>
          <w:tcPr>
            <w:tcW w:w="529" w:type="dxa"/>
          </w:tcPr>
          <w:p w14:paraId="45F0163D" w14:textId="58E0C46F" w:rsidR="000118D6" w:rsidRPr="0012418E" w:rsidRDefault="000118D6" w:rsidP="0094006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  <w:r w:rsidRPr="0012418E">
              <w:rPr>
                <w:rFonts w:ascii="Cambria" w:hAnsi="Cambria" w:cs="Arial"/>
                <w:sz w:val="22"/>
                <w:szCs w:val="22"/>
              </w:rPr>
              <w:t>C.2</w:t>
            </w:r>
          </w:p>
        </w:tc>
        <w:tc>
          <w:tcPr>
            <w:tcW w:w="6129" w:type="dxa"/>
          </w:tcPr>
          <w:p w14:paraId="2691ED3D" w14:textId="6CE20704" w:rsidR="000118D6" w:rsidRPr="0012418E" w:rsidRDefault="000118D6" w:rsidP="0094006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  <w:r w:rsidRPr="0012418E">
              <w:rPr>
                <w:rFonts w:ascii="Cambria" w:hAnsi="Cambria" w:cs="Arial"/>
                <w:sz w:val="22"/>
                <w:szCs w:val="22"/>
              </w:rPr>
              <w:t>Viaggi e trasferte destinatari</w:t>
            </w:r>
          </w:p>
        </w:tc>
        <w:tc>
          <w:tcPr>
            <w:tcW w:w="1972" w:type="dxa"/>
          </w:tcPr>
          <w:p w14:paraId="47471726" w14:textId="77777777" w:rsidR="000118D6" w:rsidRPr="0012418E" w:rsidRDefault="000118D6" w:rsidP="0094006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04040C" w:rsidRPr="00F62C01" w14:paraId="47C5228F" w14:textId="77777777" w:rsidTr="00861721">
        <w:trPr>
          <w:trHeight w:val="247"/>
        </w:trPr>
        <w:tc>
          <w:tcPr>
            <w:tcW w:w="529" w:type="dxa"/>
          </w:tcPr>
          <w:p w14:paraId="0C489A84" w14:textId="00B78763" w:rsidR="0004040C" w:rsidRPr="0012418E" w:rsidRDefault="0004040C" w:rsidP="0094006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  <w:r w:rsidRPr="0012418E">
              <w:rPr>
                <w:rFonts w:ascii="Cambria" w:hAnsi="Cambria" w:cs="Arial"/>
                <w:sz w:val="22"/>
                <w:szCs w:val="22"/>
              </w:rPr>
              <w:t>D</w:t>
            </w:r>
            <w:r w:rsidR="007776CC" w:rsidRPr="0012418E">
              <w:rPr>
                <w:rFonts w:ascii="Cambria" w:hAnsi="Cambria" w:cs="Arial"/>
                <w:sz w:val="22"/>
                <w:szCs w:val="22"/>
              </w:rPr>
              <w:t>.5</w:t>
            </w:r>
          </w:p>
        </w:tc>
        <w:tc>
          <w:tcPr>
            <w:tcW w:w="6129" w:type="dxa"/>
          </w:tcPr>
          <w:p w14:paraId="585C7AEA" w14:textId="0F3A888C" w:rsidR="0004040C" w:rsidRPr="0012418E" w:rsidRDefault="0004040C" w:rsidP="0094006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  <w:r w:rsidRPr="0012418E">
              <w:rPr>
                <w:rFonts w:ascii="Cambria" w:hAnsi="Cambria" w:cs="Arial"/>
                <w:sz w:val="22"/>
                <w:szCs w:val="22"/>
              </w:rPr>
              <w:t>Costo forfettario (pari a 40% del costo del personale (</w:t>
            </w:r>
            <w:r w:rsidR="000118D6" w:rsidRPr="0012418E">
              <w:rPr>
                <w:rFonts w:ascii="Cambria" w:hAnsi="Cambria" w:cs="Arial"/>
                <w:sz w:val="22"/>
                <w:szCs w:val="22"/>
              </w:rPr>
              <w:t>A</w:t>
            </w:r>
            <w:r w:rsidRPr="0012418E">
              <w:rPr>
                <w:rFonts w:ascii="Cambria" w:hAnsi="Cambria" w:cs="Arial"/>
                <w:sz w:val="22"/>
                <w:szCs w:val="22"/>
              </w:rPr>
              <w:t>)</w:t>
            </w:r>
            <w:r w:rsidR="00F62C01">
              <w:rPr>
                <w:rFonts w:ascii="Cambria" w:hAnsi="Cambria" w:cs="Arial"/>
                <w:sz w:val="22"/>
                <w:szCs w:val="22"/>
              </w:rPr>
              <w:t>**</w:t>
            </w:r>
          </w:p>
        </w:tc>
        <w:tc>
          <w:tcPr>
            <w:tcW w:w="1972" w:type="dxa"/>
          </w:tcPr>
          <w:p w14:paraId="6EE44F5A" w14:textId="77777777" w:rsidR="0004040C" w:rsidRPr="0012418E" w:rsidRDefault="0004040C" w:rsidP="0094006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04040C" w:rsidRPr="00F62C01" w14:paraId="75CC83FD" w14:textId="77777777" w:rsidTr="00A32FEA">
        <w:trPr>
          <w:trHeight w:val="332"/>
        </w:trPr>
        <w:tc>
          <w:tcPr>
            <w:tcW w:w="529" w:type="dxa"/>
            <w:shd w:val="clear" w:color="auto" w:fill="DBE5F1" w:themeFill="accent1" w:themeFillTint="33"/>
          </w:tcPr>
          <w:p w14:paraId="70CBB352" w14:textId="77777777" w:rsidR="0004040C" w:rsidRPr="0012418E" w:rsidRDefault="0004040C" w:rsidP="0094006D">
            <w:pPr>
              <w:pStyle w:val="Default"/>
              <w:rPr>
                <w:rFonts w:ascii="Cambria" w:hAnsi="Cambria" w:cs="Arial"/>
                <w:sz w:val="22"/>
                <w:szCs w:val="22"/>
                <w:highlight w:val="lightGray"/>
              </w:rPr>
            </w:pPr>
          </w:p>
        </w:tc>
        <w:tc>
          <w:tcPr>
            <w:tcW w:w="6129" w:type="dxa"/>
            <w:shd w:val="clear" w:color="auto" w:fill="DBE5F1" w:themeFill="accent1" w:themeFillTint="33"/>
          </w:tcPr>
          <w:p w14:paraId="51AB35CB" w14:textId="4BDA521C" w:rsidR="0004040C" w:rsidRPr="0012418E" w:rsidRDefault="0004040C" w:rsidP="0094006D">
            <w:pPr>
              <w:pStyle w:val="Default"/>
              <w:rPr>
                <w:rFonts w:ascii="Cambria" w:hAnsi="Cambria" w:cs="Arial"/>
                <w:b/>
                <w:bCs/>
                <w:sz w:val="22"/>
                <w:szCs w:val="22"/>
                <w:highlight w:val="lightGray"/>
              </w:rPr>
            </w:pPr>
            <w:r w:rsidRPr="0012418E">
              <w:rPr>
                <w:rFonts w:ascii="Cambria" w:hAnsi="Cambria" w:cs="Arial"/>
                <w:b/>
                <w:bCs/>
                <w:sz w:val="22"/>
                <w:szCs w:val="22"/>
              </w:rPr>
              <w:t>TOTALE DELLE SPESE PREVISTE [(</w:t>
            </w:r>
            <w:r w:rsidR="000118D6" w:rsidRPr="0012418E">
              <w:rPr>
                <w:rFonts w:ascii="Cambria" w:hAnsi="Cambria" w:cs="Arial"/>
                <w:b/>
                <w:bCs/>
                <w:sz w:val="22"/>
                <w:szCs w:val="22"/>
              </w:rPr>
              <w:t>A</w:t>
            </w:r>
            <w:r w:rsidRPr="0012418E">
              <w:rPr>
                <w:rFonts w:ascii="Cambria" w:hAnsi="Cambria" w:cs="Arial"/>
                <w:b/>
                <w:bCs/>
                <w:sz w:val="22"/>
                <w:szCs w:val="22"/>
              </w:rPr>
              <w:t>)+(</w:t>
            </w:r>
            <w:r w:rsidR="000118D6" w:rsidRPr="0012418E">
              <w:rPr>
                <w:rFonts w:ascii="Cambria" w:hAnsi="Cambria" w:cs="Arial"/>
                <w:b/>
                <w:bCs/>
                <w:sz w:val="22"/>
                <w:szCs w:val="22"/>
              </w:rPr>
              <w:t>B</w:t>
            </w:r>
            <w:r w:rsidRPr="0012418E">
              <w:rPr>
                <w:rFonts w:ascii="Cambria" w:hAnsi="Cambria" w:cs="Arial"/>
                <w:b/>
                <w:bCs/>
                <w:sz w:val="22"/>
                <w:szCs w:val="22"/>
              </w:rPr>
              <w:t>)+(</w:t>
            </w:r>
            <w:r w:rsidR="000118D6" w:rsidRPr="0012418E">
              <w:rPr>
                <w:rFonts w:ascii="Cambria" w:hAnsi="Cambria" w:cs="Arial"/>
                <w:b/>
                <w:bCs/>
                <w:sz w:val="22"/>
                <w:szCs w:val="22"/>
              </w:rPr>
              <w:t>C</w:t>
            </w:r>
            <w:r w:rsidRPr="0012418E">
              <w:rPr>
                <w:rFonts w:ascii="Cambria" w:hAnsi="Cambria" w:cs="Arial"/>
                <w:b/>
                <w:bCs/>
                <w:sz w:val="22"/>
                <w:szCs w:val="22"/>
              </w:rPr>
              <w:t>)</w:t>
            </w:r>
            <w:r w:rsidR="000118D6" w:rsidRPr="0012418E">
              <w:rPr>
                <w:rFonts w:ascii="Cambria" w:hAnsi="Cambria" w:cs="Arial"/>
                <w:b/>
                <w:bCs/>
                <w:sz w:val="22"/>
                <w:szCs w:val="22"/>
              </w:rPr>
              <w:t>+(D)</w:t>
            </w:r>
            <w:r w:rsidRPr="0012418E">
              <w:rPr>
                <w:rFonts w:ascii="Cambria" w:hAnsi="Cambria" w:cs="Arial"/>
                <w:b/>
                <w:bCs/>
                <w:sz w:val="22"/>
                <w:szCs w:val="22"/>
              </w:rPr>
              <w:t>]</w:t>
            </w:r>
          </w:p>
        </w:tc>
        <w:tc>
          <w:tcPr>
            <w:tcW w:w="1972" w:type="dxa"/>
            <w:shd w:val="clear" w:color="auto" w:fill="DBE5F1" w:themeFill="accent1" w:themeFillTint="33"/>
          </w:tcPr>
          <w:p w14:paraId="303B80E4" w14:textId="77777777" w:rsidR="0004040C" w:rsidRPr="0012418E" w:rsidRDefault="0004040C" w:rsidP="0094006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14:paraId="7B9DC78E" w14:textId="77777777" w:rsidR="00861721" w:rsidRPr="00861721" w:rsidRDefault="00861721" w:rsidP="0012418E">
      <w:pPr>
        <w:pStyle w:val="Default"/>
        <w:rPr>
          <w:rFonts w:ascii="Cambria" w:hAnsi="Cambria" w:cs="Arial"/>
          <w:i/>
          <w:iCs/>
          <w:sz w:val="18"/>
          <w:szCs w:val="18"/>
        </w:rPr>
      </w:pPr>
      <w:r w:rsidRPr="00861721">
        <w:rPr>
          <w:rFonts w:ascii="Cambria" w:hAnsi="Cambria" w:cs="Arial"/>
          <w:i/>
          <w:iCs/>
          <w:sz w:val="18"/>
          <w:szCs w:val="18"/>
        </w:rPr>
        <w:t>*Progettazione dell’intervento sino al massimo il 5% del totale della voce A “spese di personale”</w:t>
      </w:r>
    </w:p>
    <w:p w14:paraId="6EFD7FAE" w14:textId="77777777" w:rsidR="00861721" w:rsidRPr="00861721" w:rsidRDefault="00861721" w:rsidP="0012418E">
      <w:pPr>
        <w:pStyle w:val="Default"/>
        <w:rPr>
          <w:rFonts w:ascii="Cambria" w:hAnsi="Cambria" w:cs="Arial"/>
          <w:i/>
          <w:iCs/>
          <w:sz w:val="18"/>
          <w:szCs w:val="18"/>
        </w:rPr>
      </w:pPr>
      <w:r w:rsidRPr="00861721">
        <w:rPr>
          <w:rFonts w:ascii="Cambria" w:hAnsi="Cambria" w:cs="Arial"/>
          <w:i/>
          <w:iCs/>
          <w:sz w:val="18"/>
          <w:szCs w:val="18"/>
        </w:rPr>
        <w:t>*Direzione e controllo interno sino al massimo 40% del totale della voce A “spese di personale”.</w:t>
      </w:r>
    </w:p>
    <w:p w14:paraId="2519FC30" w14:textId="77777777" w:rsidR="0012418E" w:rsidRDefault="00861721" w:rsidP="0012418E">
      <w:pPr>
        <w:pStyle w:val="Default"/>
        <w:rPr>
          <w:rFonts w:ascii="Cambria" w:hAnsi="Cambria" w:cs="Arial"/>
          <w:i/>
          <w:iCs/>
          <w:sz w:val="18"/>
          <w:szCs w:val="18"/>
        </w:rPr>
      </w:pPr>
      <w:r w:rsidRPr="00861721">
        <w:rPr>
          <w:rFonts w:ascii="Cambria" w:hAnsi="Cambria" w:cs="Arial"/>
          <w:i/>
          <w:iCs/>
          <w:sz w:val="18"/>
          <w:szCs w:val="18"/>
        </w:rPr>
        <w:t>**Tra i costi indiretti della macro-voce (D) possono essere annoverate, a titolo esemplificativo ma non esaustivo, le spese relative all’acquisto di materiale didattico, attrezzatura, pulizia e manutenzione dei locali, ecc.</w:t>
      </w:r>
    </w:p>
    <w:p w14:paraId="3B2C42E0" w14:textId="70EC8A50" w:rsidR="0004040C" w:rsidRPr="00E230EC" w:rsidRDefault="0004040C" w:rsidP="00861721">
      <w:pPr>
        <w:pStyle w:val="Default"/>
        <w:spacing w:before="120" w:after="120"/>
        <w:rPr>
          <w:rFonts w:ascii="Cambria" w:hAnsi="Cambria" w:cs="Arial"/>
          <w:b/>
          <w:bCs/>
          <w:sz w:val="22"/>
          <w:szCs w:val="22"/>
        </w:rPr>
      </w:pPr>
      <w:r w:rsidRPr="00E230EC">
        <w:rPr>
          <w:rFonts w:ascii="Cambria" w:hAnsi="Cambria" w:cs="Arial"/>
          <w:b/>
          <w:bCs/>
          <w:sz w:val="22"/>
          <w:szCs w:val="22"/>
        </w:rPr>
        <w:t xml:space="preserve">Progetto Linea di intervento </w:t>
      </w:r>
      <w:r w:rsidR="00954A82">
        <w:rPr>
          <w:rFonts w:ascii="Cambria" w:hAnsi="Cambria" w:cs="Arial"/>
          <w:b/>
          <w:bCs/>
          <w:sz w:val="22"/>
          <w:szCs w:val="22"/>
        </w:rPr>
        <w:t>B</w:t>
      </w:r>
      <w:r w:rsidRPr="00E230EC">
        <w:rPr>
          <w:rFonts w:ascii="Cambria" w:hAnsi="Cambria" w:cs="Arial"/>
          <w:b/>
          <w:bCs/>
          <w:sz w:val="22"/>
          <w:szCs w:val="22"/>
        </w:rPr>
        <w:t xml:space="preserve">)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29"/>
        <w:gridCol w:w="6129"/>
        <w:gridCol w:w="1972"/>
      </w:tblGrid>
      <w:tr w:rsidR="00954A82" w:rsidRPr="00E230EC" w14:paraId="36AB62C8" w14:textId="77777777" w:rsidTr="00A32FEA">
        <w:trPr>
          <w:trHeight w:val="445"/>
        </w:trPr>
        <w:tc>
          <w:tcPr>
            <w:tcW w:w="6658" w:type="dxa"/>
            <w:gridSpan w:val="2"/>
            <w:shd w:val="clear" w:color="auto" w:fill="DBE5F1" w:themeFill="accent1" w:themeFillTint="33"/>
          </w:tcPr>
          <w:p w14:paraId="53771A2D" w14:textId="77777777" w:rsidR="00954A82" w:rsidRPr="0012418E" w:rsidRDefault="00954A82" w:rsidP="00DC4D9D">
            <w:pPr>
              <w:pStyle w:val="Default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12418E">
              <w:rPr>
                <w:rFonts w:ascii="Cambria" w:hAnsi="Cambria" w:cs="Arial"/>
                <w:b/>
                <w:bCs/>
                <w:sz w:val="22"/>
                <w:szCs w:val="22"/>
              </w:rPr>
              <w:t>Tipologia di costo</w:t>
            </w:r>
          </w:p>
        </w:tc>
        <w:tc>
          <w:tcPr>
            <w:tcW w:w="1972" w:type="dxa"/>
            <w:shd w:val="clear" w:color="auto" w:fill="DBE5F1" w:themeFill="accent1" w:themeFillTint="33"/>
          </w:tcPr>
          <w:p w14:paraId="1B340B8A" w14:textId="77777777" w:rsidR="00954A82" w:rsidRPr="0012418E" w:rsidRDefault="00954A82" w:rsidP="00DC4D9D">
            <w:pPr>
              <w:pStyle w:val="Default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12418E">
              <w:rPr>
                <w:rFonts w:ascii="Cambria" w:hAnsi="Cambria" w:cs="Arial"/>
                <w:b/>
                <w:bCs/>
                <w:sz w:val="22"/>
                <w:szCs w:val="22"/>
              </w:rPr>
              <w:t>Importo</w:t>
            </w:r>
          </w:p>
        </w:tc>
      </w:tr>
      <w:tr w:rsidR="00954A82" w:rsidRPr="00F62C01" w14:paraId="77D557C1" w14:textId="77777777" w:rsidTr="00A32FEA">
        <w:tc>
          <w:tcPr>
            <w:tcW w:w="529" w:type="dxa"/>
          </w:tcPr>
          <w:p w14:paraId="67F96E97" w14:textId="77777777" w:rsidR="00954A82" w:rsidRPr="00861721" w:rsidRDefault="00954A82" w:rsidP="00DC4D9D">
            <w:pPr>
              <w:pStyle w:val="Default"/>
              <w:rPr>
                <w:rFonts w:ascii="Cambria" w:hAnsi="Cambria" w:cs="Arial"/>
                <w:sz w:val="20"/>
                <w:szCs w:val="20"/>
              </w:rPr>
            </w:pPr>
            <w:r w:rsidRPr="00861721">
              <w:rPr>
                <w:rFonts w:ascii="Cambria" w:hAnsi="Cambria" w:cs="Arial"/>
                <w:sz w:val="20"/>
                <w:szCs w:val="20"/>
              </w:rPr>
              <w:t>A.1</w:t>
            </w:r>
          </w:p>
        </w:tc>
        <w:tc>
          <w:tcPr>
            <w:tcW w:w="6129" w:type="dxa"/>
          </w:tcPr>
          <w:p w14:paraId="6714922F" w14:textId="005AAE8A" w:rsidR="00954A82" w:rsidRPr="0012418E" w:rsidRDefault="00954A82" w:rsidP="00DC4D9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  <w:r w:rsidRPr="0012418E">
              <w:rPr>
                <w:rFonts w:ascii="Cambria" w:hAnsi="Cambria" w:cs="Arial"/>
                <w:sz w:val="22"/>
                <w:szCs w:val="22"/>
              </w:rPr>
              <w:t xml:space="preserve">Risorse umane interne (ad esempio, docenti, co-docenti tutor, personale amministrativo e ausiliario, </w:t>
            </w:r>
            <w:r w:rsidR="00B5710A" w:rsidRPr="0012418E">
              <w:rPr>
                <w:rFonts w:ascii="Cambria" w:hAnsi="Cambria" w:cs="Arial"/>
                <w:sz w:val="22"/>
                <w:szCs w:val="22"/>
              </w:rPr>
              <w:t>progettista ecc) *</w:t>
            </w:r>
          </w:p>
        </w:tc>
        <w:tc>
          <w:tcPr>
            <w:tcW w:w="1972" w:type="dxa"/>
          </w:tcPr>
          <w:p w14:paraId="1B391488" w14:textId="77777777" w:rsidR="00954A82" w:rsidRPr="0012418E" w:rsidRDefault="00954A82" w:rsidP="00DC4D9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954A82" w:rsidRPr="00F62C01" w14:paraId="0C0F9AD7" w14:textId="77777777" w:rsidTr="00A32FEA">
        <w:tc>
          <w:tcPr>
            <w:tcW w:w="529" w:type="dxa"/>
          </w:tcPr>
          <w:p w14:paraId="4E9489B6" w14:textId="77777777" w:rsidR="00954A82" w:rsidRPr="00861721" w:rsidRDefault="00954A82" w:rsidP="00DC4D9D">
            <w:pPr>
              <w:pStyle w:val="Default"/>
              <w:rPr>
                <w:rFonts w:ascii="Cambria" w:hAnsi="Cambria" w:cs="Arial"/>
                <w:sz w:val="20"/>
                <w:szCs w:val="20"/>
              </w:rPr>
            </w:pPr>
            <w:r w:rsidRPr="00861721">
              <w:rPr>
                <w:rFonts w:ascii="Cambria" w:hAnsi="Cambria" w:cs="Arial"/>
                <w:sz w:val="20"/>
                <w:szCs w:val="20"/>
              </w:rPr>
              <w:t>A.2</w:t>
            </w:r>
          </w:p>
        </w:tc>
        <w:tc>
          <w:tcPr>
            <w:tcW w:w="6129" w:type="dxa"/>
          </w:tcPr>
          <w:p w14:paraId="3373FC09" w14:textId="77777777" w:rsidR="00954A82" w:rsidRPr="0012418E" w:rsidRDefault="00954A82" w:rsidP="00DC4D9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  <w:r w:rsidRPr="0012418E">
              <w:rPr>
                <w:rFonts w:ascii="Cambria" w:hAnsi="Cambria" w:cs="Arial"/>
                <w:sz w:val="22"/>
                <w:szCs w:val="22"/>
              </w:rPr>
              <w:t>Risorse umane esterne (ad esempio, docenti, co-docenti tutor,</w:t>
            </w:r>
          </w:p>
          <w:p w14:paraId="0398B4D9" w14:textId="458A8A00" w:rsidR="00954A82" w:rsidRPr="0012418E" w:rsidRDefault="00954A82" w:rsidP="00DC4D9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  <w:r w:rsidRPr="0012418E">
              <w:rPr>
                <w:rFonts w:ascii="Cambria" w:hAnsi="Cambria" w:cs="Arial"/>
                <w:sz w:val="22"/>
                <w:szCs w:val="22"/>
              </w:rPr>
              <w:t xml:space="preserve">personale amministrativo e ausiliario, </w:t>
            </w:r>
            <w:r w:rsidR="00B5710A" w:rsidRPr="0012418E">
              <w:rPr>
                <w:rFonts w:ascii="Cambria" w:hAnsi="Cambria" w:cs="Arial"/>
                <w:sz w:val="22"/>
                <w:szCs w:val="22"/>
              </w:rPr>
              <w:t>progettista ecc) *</w:t>
            </w:r>
          </w:p>
        </w:tc>
        <w:tc>
          <w:tcPr>
            <w:tcW w:w="1972" w:type="dxa"/>
          </w:tcPr>
          <w:p w14:paraId="145E9890" w14:textId="77777777" w:rsidR="00954A82" w:rsidRPr="0012418E" w:rsidRDefault="00954A82" w:rsidP="00DC4D9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954A82" w:rsidRPr="00F62C01" w14:paraId="5C759CD1" w14:textId="77777777" w:rsidTr="00A32FEA">
        <w:trPr>
          <w:trHeight w:val="358"/>
        </w:trPr>
        <w:tc>
          <w:tcPr>
            <w:tcW w:w="529" w:type="dxa"/>
            <w:shd w:val="clear" w:color="auto" w:fill="DBE5F1" w:themeFill="accent1" w:themeFillTint="33"/>
          </w:tcPr>
          <w:p w14:paraId="4DB3EB5E" w14:textId="77777777" w:rsidR="00954A82" w:rsidRPr="00861721" w:rsidRDefault="00954A82" w:rsidP="00DC4D9D">
            <w:pPr>
              <w:pStyle w:val="Default"/>
              <w:rPr>
                <w:rFonts w:ascii="Cambria" w:hAnsi="Cambria" w:cs="Arial"/>
                <w:b/>
                <w:bCs/>
                <w:sz w:val="20"/>
                <w:szCs w:val="20"/>
                <w:highlight w:val="lightGray"/>
              </w:rPr>
            </w:pPr>
            <w:r w:rsidRPr="00861721">
              <w:rPr>
                <w:rFonts w:ascii="Cambria" w:hAnsi="Cambria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6129" w:type="dxa"/>
            <w:shd w:val="clear" w:color="auto" w:fill="DBE5F1" w:themeFill="accent1" w:themeFillTint="33"/>
          </w:tcPr>
          <w:p w14:paraId="0A595702" w14:textId="77777777" w:rsidR="00954A82" w:rsidRPr="0012418E" w:rsidRDefault="00954A82" w:rsidP="00DC4D9D">
            <w:pPr>
              <w:pStyle w:val="Default"/>
              <w:rPr>
                <w:rFonts w:ascii="Cambria" w:hAnsi="Cambria" w:cs="Arial"/>
                <w:sz w:val="22"/>
                <w:szCs w:val="22"/>
                <w:highlight w:val="lightGray"/>
              </w:rPr>
            </w:pPr>
            <w:r w:rsidRPr="0012418E">
              <w:rPr>
                <w:rFonts w:ascii="Cambria" w:hAnsi="Cambria" w:cs="Arial"/>
                <w:b/>
                <w:bCs/>
                <w:sz w:val="22"/>
                <w:szCs w:val="22"/>
              </w:rPr>
              <w:t>Totale costi diretti di personale</w:t>
            </w:r>
          </w:p>
        </w:tc>
        <w:tc>
          <w:tcPr>
            <w:tcW w:w="1972" w:type="dxa"/>
            <w:shd w:val="clear" w:color="auto" w:fill="DBE5F1" w:themeFill="accent1" w:themeFillTint="33"/>
          </w:tcPr>
          <w:p w14:paraId="206BA3BF" w14:textId="77777777" w:rsidR="00954A82" w:rsidRPr="0012418E" w:rsidRDefault="00954A82" w:rsidP="00DC4D9D">
            <w:pPr>
              <w:pStyle w:val="Default"/>
              <w:rPr>
                <w:rFonts w:ascii="Cambria" w:hAnsi="Cambria" w:cs="Arial"/>
                <w:sz w:val="22"/>
                <w:szCs w:val="22"/>
                <w:highlight w:val="lightGray"/>
              </w:rPr>
            </w:pPr>
          </w:p>
        </w:tc>
      </w:tr>
      <w:tr w:rsidR="00954A82" w:rsidRPr="00E230EC" w14:paraId="55D69F7A" w14:textId="77777777" w:rsidTr="00861721">
        <w:trPr>
          <w:trHeight w:val="265"/>
        </w:trPr>
        <w:tc>
          <w:tcPr>
            <w:tcW w:w="529" w:type="dxa"/>
          </w:tcPr>
          <w:p w14:paraId="270DF43D" w14:textId="77777777" w:rsidR="00954A82" w:rsidRPr="00861721" w:rsidRDefault="00954A82" w:rsidP="00DC4D9D">
            <w:pPr>
              <w:pStyle w:val="Default"/>
              <w:rPr>
                <w:rFonts w:ascii="Cambria" w:hAnsi="Cambria" w:cs="Arial"/>
                <w:sz w:val="20"/>
                <w:szCs w:val="20"/>
              </w:rPr>
            </w:pPr>
            <w:r w:rsidRPr="00861721">
              <w:rPr>
                <w:rFonts w:ascii="Cambria" w:hAnsi="Cambria" w:cs="Arial"/>
                <w:sz w:val="20"/>
                <w:szCs w:val="20"/>
              </w:rPr>
              <w:t>B.1</w:t>
            </w:r>
          </w:p>
        </w:tc>
        <w:tc>
          <w:tcPr>
            <w:tcW w:w="6129" w:type="dxa"/>
          </w:tcPr>
          <w:p w14:paraId="5D5F9ABB" w14:textId="77777777" w:rsidR="00954A82" w:rsidRPr="0012418E" w:rsidRDefault="00954A82" w:rsidP="00DC4D9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  <w:r w:rsidRPr="0012418E">
              <w:rPr>
                <w:rFonts w:ascii="Cambria" w:hAnsi="Cambria" w:cs="Arial"/>
                <w:sz w:val="22"/>
                <w:szCs w:val="22"/>
              </w:rPr>
              <w:t>Indennità di partecipazione</w:t>
            </w:r>
          </w:p>
        </w:tc>
        <w:tc>
          <w:tcPr>
            <w:tcW w:w="1972" w:type="dxa"/>
          </w:tcPr>
          <w:p w14:paraId="37BFD838" w14:textId="77777777" w:rsidR="00954A82" w:rsidRPr="0012418E" w:rsidRDefault="00954A82" w:rsidP="00DC4D9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954A82" w:rsidRPr="00E230EC" w14:paraId="04ED0B44" w14:textId="77777777" w:rsidTr="00861721">
        <w:trPr>
          <w:trHeight w:val="299"/>
        </w:trPr>
        <w:tc>
          <w:tcPr>
            <w:tcW w:w="529" w:type="dxa"/>
          </w:tcPr>
          <w:p w14:paraId="25B101EF" w14:textId="77777777" w:rsidR="00954A82" w:rsidRPr="00861721" w:rsidRDefault="00954A82" w:rsidP="00DC4D9D">
            <w:pPr>
              <w:pStyle w:val="Default"/>
              <w:rPr>
                <w:rFonts w:ascii="Cambria" w:hAnsi="Cambria" w:cs="Arial"/>
                <w:sz w:val="20"/>
                <w:szCs w:val="20"/>
              </w:rPr>
            </w:pPr>
            <w:r w:rsidRPr="00861721">
              <w:rPr>
                <w:rFonts w:ascii="Cambria" w:hAnsi="Cambria" w:cs="Arial"/>
                <w:sz w:val="20"/>
                <w:szCs w:val="20"/>
              </w:rPr>
              <w:t>C.2</w:t>
            </w:r>
          </w:p>
        </w:tc>
        <w:tc>
          <w:tcPr>
            <w:tcW w:w="6129" w:type="dxa"/>
          </w:tcPr>
          <w:p w14:paraId="12A3F5E9" w14:textId="77777777" w:rsidR="00954A82" w:rsidRPr="0012418E" w:rsidRDefault="00954A82" w:rsidP="00DC4D9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  <w:r w:rsidRPr="0012418E">
              <w:rPr>
                <w:rFonts w:ascii="Cambria" w:hAnsi="Cambria" w:cs="Arial"/>
                <w:sz w:val="22"/>
                <w:szCs w:val="22"/>
              </w:rPr>
              <w:t>Viaggi e trasferte destinatari</w:t>
            </w:r>
          </w:p>
        </w:tc>
        <w:tc>
          <w:tcPr>
            <w:tcW w:w="1972" w:type="dxa"/>
          </w:tcPr>
          <w:p w14:paraId="371D9515" w14:textId="77777777" w:rsidR="00954A82" w:rsidRPr="0012418E" w:rsidRDefault="00954A82" w:rsidP="00DC4D9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954A82" w:rsidRPr="00F62C01" w14:paraId="452E0351" w14:textId="77777777" w:rsidTr="00861721">
        <w:trPr>
          <w:trHeight w:val="245"/>
        </w:trPr>
        <w:tc>
          <w:tcPr>
            <w:tcW w:w="529" w:type="dxa"/>
          </w:tcPr>
          <w:p w14:paraId="14D5F1DE" w14:textId="021769DB" w:rsidR="00954A82" w:rsidRPr="00861721" w:rsidRDefault="00954A82" w:rsidP="00DC4D9D">
            <w:pPr>
              <w:pStyle w:val="Default"/>
              <w:rPr>
                <w:rFonts w:ascii="Cambria" w:hAnsi="Cambria" w:cs="Arial"/>
                <w:sz w:val="20"/>
                <w:szCs w:val="20"/>
              </w:rPr>
            </w:pPr>
            <w:r w:rsidRPr="00861721">
              <w:rPr>
                <w:rFonts w:ascii="Cambria" w:hAnsi="Cambria" w:cs="Arial"/>
                <w:sz w:val="20"/>
                <w:szCs w:val="20"/>
              </w:rPr>
              <w:t>D</w:t>
            </w:r>
            <w:r w:rsidR="007776CC" w:rsidRPr="00861721">
              <w:rPr>
                <w:rFonts w:ascii="Cambria" w:hAnsi="Cambria" w:cs="Arial"/>
                <w:sz w:val="20"/>
                <w:szCs w:val="20"/>
              </w:rPr>
              <w:t>.5</w:t>
            </w:r>
          </w:p>
        </w:tc>
        <w:tc>
          <w:tcPr>
            <w:tcW w:w="6129" w:type="dxa"/>
          </w:tcPr>
          <w:p w14:paraId="6EAC9408" w14:textId="5BF70EE2" w:rsidR="00954A82" w:rsidRPr="0012418E" w:rsidRDefault="00954A82" w:rsidP="00DC4D9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  <w:r w:rsidRPr="0012418E">
              <w:rPr>
                <w:rFonts w:ascii="Cambria" w:hAnsi="Cambria" w:cs="Arial"/>
                <w:sz w:val="22"/>
                <w:szCs w:val="22"/>
              </w:rPr>
              <w:t>Costo forfettario (pari a 40% del costo del personale (A)</w:t>
            </w:r>
            <w:r w:rsidR="00B5710A" w:rsidRPr="0012418E">
              <w:rPr>
                <w:rFonts w:ascii="Cambria" w:hAnsi="Cambria" w:cs="Arial"/>
                <w:sz w:val="22"/>
                <w:szCs w:val="22"/>
              </w:rPr>
              <w:t>**</w:t>
            </w:r>
          </w:p>
        </w:tc>
        <w:tc>
          <w:tcPr>
            <w:tcW w:w="1972" w:type="dxa"/>
          </w:tcPr>
          <w:p w14:paraId="6DB7F48F" w14:textId="77777777" w:rsidR="00954A82" w:rsidRPr="0012418E" w:rsidRDefault="00954A82" w:rsidP="00DC4D9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954A82" w:rsidRPr="00F62C01" w14:paraId="07848EAF" w14:textId="77777777" w:rsidTr="00A32FEA">
        <w:trPr>
          <w:trHeight w:val="332"/>
        </w:trPr>
        <w:tc>
          <w:tcPr>
            <w:tcW w:w="529" w:type="dxa"/>
            <w:shd w:val="clear" w:color="auto" w:fill="DBE5F1" w:themeFill="accent1" w:themeFillTint="33"/>
          </w:tcPr>
          <w:p w14:paraId="11420D86" w14:textId="77777777" w:rsidR="00954A82" w:rsidRPr="00861721" w:rsidRDefault="00954A82" w:rsidP="00DC4D9D">
            <w:pPr>
              <w:pStyle w:val="Default"/>
              <w:rPr>
                <w:rFonts w:ascii="Cambria" w:hAnsi="Cambria" w:cs="Arial"/>
                <w:sz w:val="20"/>
                <w:szCs w:val="20"/>
                <w:highlight w:val="lightGray"/>
              </w:rPr>
            </w:pPr>
          </w:p>
        </w:tc>
        <w:tc>
          <w:tcPr>
            <w:tcW w:w="6129" w:type="dxa"/>
            <w:shd w:val="clear" w:color="auto" w:fill="DBE5F1" w:themeFill="accent1" w:themeFillTint="33"/>
          </w:tcPr>
          <w:p w14:paraId="2E0D9204" w14:textId="77777777" w:rsidR="00954A82" w:rsidRPr="0012418E" w:rsidRDefault="00954A82" w:rsidP="00DC4D9D">
            <w:pPr>
              <w:pStyle w:val="Default"/>
              <w:rPr>
                <w:rFonts w:ascii="Cambria" w:hAnsi="Cambria" w:cs="Arial"/>
                <w:b/>
                <w:bCs/>
                <w:sz w:val="22"/>
                <w:szCs w:val="22"/>
                <w:highlight w:val="lightGray"/>
              </w:rPr>
            </w:pPr>
            <w:r w:rsidRPr="0012418E">
              <w:rPr>
                <w:rFonts w:ascii="Cambria" w:hAnsi="Cambria" w:cs="Arial"/>
                <w:b/>
                <w:bCs/>
                <w:sz w:val="22"/>
                <w:szCs w:val="22"/>
              </w:rPr>
              <w:t>TOTALE DELLE SPESE PREVISTE [(A)+(B)+(C)+(D)]</w:t>
            </w:r>
          </w:p>
        </w:tc>
        <w:tc>
          <w:tcPr>
            <w:tcW w:w="1972" w:type="dxa"/>
            <w:shd w:val="clear" w:color="auto" w:fill="DBE5F1" w:themeFill="accent1" w:themeFillTint="33"/>
          </w:tcPr>
          <w:p w14:paraId="59A7701B" w14:textId="77777777" w:rsidR="00954A82" w:rsidRPr="0012418E" w:rsidRDefault="00954A82" w:rsidP="00DC4D9D">
            <w:pPr>
              <w:pStyle w:val="Default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14:paraId="665786E0" w14:textId="0878DE3F" w:rsidR="00B5710A" w:rsidRPr="00B5710A" w:rsidRDefault="00B5710A" w:rsidP="00861721">
      <w:pPr>
        <w:pStyle w:val="Default"/>
        <w:jc w:val="both"/>
        <w:rPr>
          <w:rFonts w:ascii="Cambria" w:hAnsi="Cambria" w:cs="Arial"/>
          <w:i/>
          <w:iCs/>
          <w:sz w:val="18"/>
          <w:szCs w:val="18"/>
        </w:rPr>
      </w:pPr>
      <w:bookmarkStart w:id="6" w:name="_Hlk228868594"/>
      <w:r w:rsidRPr="00B5710A">
        <w:rPr>
          <w:rFonts w:ascii="Cambria" w:hAnsi="Cambria" w:cs="Arial"/>
          <w:i/>
          <w:iCs/>
          <w:sz w:val="18"/>
          <w:szCs w:val="18"/>
        </w:rPr>
        <w:t>*Progettazione dell’intervento sino al massimo il 5% del totale della voce A “spese di personale”</w:t>
      </w:r>
    </w:p>
    <w:p w14:paraId="02DD8E20" w14:textId="1FF2CFC2" w:rsidR="00B5710A" w:rsidRDefault="00B5710A" w:rsidP="00861721">
      <w:pPr>
        <w:spacing w:after="0"/>
        <w:jc w:val="both"/>
        <w:rPr>
          <w:rFonts w:ascii="Cambria" w:hAnsi="Cambria" w:cs="Arial"/>
          <w:i/>
          <w:iCs/>
          <w:color w:val="000000"/>
          <w:sz w:val="18"/>
          <w:szCs w:val="18"/>
          <w:lang w:val="it-IT"/>
        </w:rPr>
      </w:pPr>
      <w:r w:rsidRPr="00B5710A">
        <w:rPr>
          <w:rFonts w:ascii="Cambria" w:hAnsi="Cambria" w:cs="Arial"/>
          <w:i/>
          <w:iCs/>
          <w:color w:val="000000"/>
          <w:sz w:val="18"/>
          <w:szCs w:val="18"/>
          <w:lang w:val="it-IT"/>
        </w:rPr>
        <w:t>*Direzione e controllo interno sino al massimo 40% del totale della voce A “spese di personale”.</w:t>
      </w:r>
    </w:p>
    <w:p w14:paraId="247F60CB" w14:textId="45B10ECF" w:rsidR="00B5710A" w:rsidRDefault="00B5710A" w:rsidP="00861721">
      <w:pPr>
        <w:pStyle w:val="Default"/>
        <w:jc w:val="both"/>
        <w:rPr>
          <w:rFonts w:ascii="Cambria" w:hAnsi="Cambria" w:cs="Arial"/>
          <w:i/>
          <w:iCs/>
          <w:sz w:val="18"/>
          <w:szCs w:val="18"/>
        </w:rPr>
      </w:pPr>
      <w:r>
        <w:rPr>
          <w:rFonts w:ascii="Cambria" w:hAnsi="Cambria" w:cs="Arial"/>
          <w:i/>
          <w:iCs/>
          <w:sz w:val="18"/>
          <w:szCs w:val="18"/>
        </w:rPr>
        <w:t>**</w:t>
      </w:r>
      <w:r w:rsidRPr="00E230EC">
        <w:rPr>
          <w:rFonts w:ascii="Cambria" w:hAnsi="Cambria" w:cs="Arial"/>
          <w:i/>
          <w:iCs/>
          <w:sz w:val="18"/>
          <w:szCs w:val="18"/>
        </w:rPr>
        <w:t>Tra i costi indiretti della macro-voce (D) possono essere annoverate, a titolo esemplificativo ma non esaustivo, le spese relative all’acquisto di materiale didattico, attrezzatura, pulizia e manutenzione dei locali, ecc.</w:t>
      </w:r>
    </w:p>
    <w:bookmarkEnd w:id="6"/>
    <w:p w14:paraId="1EE63A7C" w14:textId="77777777" w:rsidR="00861721" w:rsidRPr="00861721" w:rsidRDefault="00861721" w:rsidP="00AE6E5A">
      <w:pPr>
        <w:spacing w:after="120"/>
        <w:rPr>
          <w:b/>
          <w:bCs/>
          <w:sz w:val="16"/>
          <w:szCs w:val="16"/>
          <w:lang w:val="it-IT"/>
        </w:rPr>
      </w:pPr>
    </w:p>
    <w:p w14:paraId="24EDD57A" w14:textId="5FB787EB" w:rsidR="00AE6E5A" w:rsidRDefault="00E230EC" w:rsidP="00AE6E5A">
      <w:pPr>
        <w:spacing w:after="120"/>
        <w:rPr>
          <w:b/>
          <w:bCs/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>Elenco risorse uma</w:t>
      </w:r>
      <w:r w:rsidR="00F56F64">
        <w:rPr>
          <w:b/>
          <w:bCs/>
          <w:sz w:val="28"/>
          <w:szCs w:val="28"/>
          <w:lang w:val="it-IT"/>
        </w:rPr>
        <w:t>ne</w:t>
      </w:r>
    </w:p>
    <w:p w14:paraId="13E473A6" w14:textId="5602A242" w:rsidR="00AE6E5A" w:rsidRDefault="00AE6E5A" w:rsidP="00E230EC">
      <w:pPr>
        <w:rPr>
          <w:b/>
          <w:bCs/>
          <w:sz w:val="28"/>
          <w:szCs w:val="28"/>
          <w:lang w:val="it-IT"/>
        </w:rPr>
      </w:pPr>
      <w:r w:rsidRPr="00AE6E5A">
        <w:rPr>
          <w:noProof/>
        </w:rPr>
        <w:drawing>
          <wp:inline distT="0" distB="0" distL="0" distR="0" wp14:anchorId="15BB0A4C" wp14:editId="55DB9AB6">
            <wp:extent cx="5486400" cy="1394460"/>
            <wp:effectExtent l="0" t="0" r="0" b="0"/>
            <wp:docPr id="1268340750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D01BC" w14:textId="64CB146D" w:rsidR="00FB7773" w:rsidRPr="00AE6E5A" w:rsidRDefault="00F56F64" w:rsidP="00E230EC">
      <w:pPr>
        <w:rPr>
          <w:b/>
          <w:bCs/>
          <w:sz w:val="28"/>
          <w:szCs w:val="28"/>
          <w:lang w:val="it-IT"/>
        </w:rPr>
      </w:pPr>
      <w:r w:rsidRPr="00AE6E5A">
        <w:rPr>
          <w:lang w:val="it-IT"/>
        </w:rPr>
        <w:t xml:space="preserve"> </w:t>
      </w:r>
      <w:r w:rsidR="00AE6E5A" w:rsidRPr="00E230EC">
        <w:rPr>
          <w:b/>
          <w:bCs/>
          <w:lang w:val="it-IT"/>
        </w:rPr>
        <w:t>Allegare i CV delle risorse in elenco</w:t>
      </w:r>
    </w:p>
    <w:p w14:paraId="71F9CF14" w14:textId="04B8F479" w:rsidR="000766A6" w:rsidRPr="00F31FC9" w:rsidRDefault="00A605BA" w:rsidP="00F31FC9">
      <w:pPr>
        <w:shd w:val="clear" w:color="auto" w:fill="DBE5F1" w:themeFill="accent1" w:themeFillTint="33"/>
        <w:rPr>
          <w:lang w:val="it-IT"/>
        </w:rPr>
      </w:pPr>
      <w:r>
        <w:rPr>
          <w:b/>
          <w:bCs/>
          <w:sz w:val="28"/>
          <w:szCs w:val="28"/>
          <w:lang w:val="it-IT"/>
        </w:rPr>
        <w:lastRenderedPageBreak/>
        <w:t xml:space="preserve">Modulo </w:t>
      </w:r>
      <w:r w:rsidR="007414E6">
        <w:rPr>
          <w:b/>
          <w:bCs/>
          <w:sz w:val="28"/>
          <w:szCs w:val="28"/>
          <w:lang w:val="it-IT"/>
        </w:rPr>
        <w:t>4</w:t>
      </w:r>
      <w:r>
        <w:rPr>
          <w:b/>
          <w:bCs/>
          <w:sz w:val="28"/>
          <w:szCs w:val="28"/>
          <w:lang w:val="it-IT"/>
        </w:rPr>
        <w:t xml:space="preserve">) </w:t>
      </w:r>
      <w:r w:rsidRPr="00A605BA">
        <w:rPr>
          <w:b/>
          <w:bCs/>
          <w:sz w:val="28"/>
          <w:szCs w:val="28"/>
          <w:lang w:val="it-IT"/>
        </w:rPr>
        <w:t xml:space="preserve">Atto Unilaterale </w:t>
      </w:r>
      <w:r>
        <w:rPr>
          <w:b/>
          <w:bCs/>
          <w:sz w:val="28"/>
          <w:szCs w:val="28"/>
          <w:lang w:val="it-IT"/>
        </w:rPr>
        <w:t>d</w:t>
      </w:r>
      <w:r w:rsidRPr="00A605BA">
        <w:rPr>
          <w:b/>
          <w:bCs/>
          <w:sz w:val="28"/>
          <w:szCs w:val="28"/>
          <w:lang w:val="it-IT"/>
        </w:rPr>
        <w:t>’</w:t>
      </w:r>
      <w:r>
        <w:rPr>
          <w:b/>
          <w:bCs/>
          <w:sz w:val="28"/>
          <w:szCs w:val="28"/>
          <w:lang w:val="it-IT"/>
        </w:rPr>
        <w:t>I</w:t>
      </w:r>
      <w:r w:rsidRPr="00A605BA">
        <w:rPr>
          <w:b/>
          <w:bCs/>
          <w:sz w:val="28"/>
          <w:szCs w:val="28"/>
          <w:lang w:val="it-IT"/>
        </w:rPr>
        <w:t>mpegno 2026/27</w:t>
      </w:r>
    </w:p>
    <w:p w14:paraId="5E06EC61" w14:textId="6BD0B11D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/>
          <w:sz w:val="24"/>
          <w:szCs w:val="24"/>
          <w:lang w:val="it-IT"/>
        </w:rPr>
        <w:t>Il sottoscritto</w:t>
      </w: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 </w:t>
      </w:r>
      <w:r w:rsidR="00E24E99">
        <w:rPr>
          <w:rFonts w:ascii="Cambria(corpo)" w:hAnsi="Cambria(corpo)" w:cs="Arial"/>
          <w:sz w:val="24"/>
          <w:szCs w:val="24"/>
          <w:shd w:val="clear" w:color="auto" w:fill="DBE5F1" w:themeFill="accent1" w:themeFillTint="33"/>
          <w:lang w:val="it-IT"/>
        </w:rPr>
        <w:t>___________________</w:t>
      </w: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 nato a </w:t>
      </w:r>
      <w:r w:rsidR="00E24E99">
        <w:rPr>
          <w:rFonts w:ascii="Cambria(corpo)" w:hAnsi="Cambria(corpo)" w:cs="Arial"/>
          <w:sz w:val="24"/>
          <w:szCs w:val="24"/>
          <w:shd w:val="clear" w:color="auto" w:fill="DBE5F1" w:themeFill="accent1" w:themeFillTint="33"/>
          <w:lang w:val="it-IT"/>
        </w:rPr>
        <w:t>_________________</w:t>
      </w:r>
      <w:r w:rsidRPr="00E04EA8">
        <w:rPr>
          <w:rFonts w:ascii="Cambria(corpo)" w:hAnsi="Cambria(corpo)" w:cs="Arial"/>
          <w:sz w:val="24"/>
          <w:szCs w:val="24"/>
          <w:shd w:val="clear" w:color="auto" w:fill="DBE5F1" w:themeFill="accent1" w:themeFillTint="33"/>
          <w:lang w:val="it-IT"/>
        </w:rPr>
        <w:t xml:space="preserve"> </w:t>
      </w: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il </w:t>
      </w:r>
      <w:r w:rsidR="00E24E99">
        <w:rPr>
          <w:rFonts w:ascii="Cambria(corpo)" w:hAnsi="Cambria(corpo)" w:cs="Arial"/>
          <w:sz w:val="24"/>
          <w:szCs w:val="24"/>
          <w:shd w:val="clear" w:color="auto" w:fill="DBE5F1" w:themeFill="accent1" w:themeFillTint="33"/>
          <w:lang w:val="it-IT"/>
        </w:rPr>
        <w:t>____________</w:t>
      </w: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 e residente in</w:t>
      </w:r>
      <w:r w:rsidR="00E24E99">
        <w:rPr>
          <w:rFonts w:ascii="Cambria(corpo)" w:hAnsi="Cambria(corpo)" w:cs="Arial"/>
          <w:sz w:val="24"/>
          <w:szCs w:val="24"/>
          <w:lang w:val="it-IT"/>
        </w:rPr>
        <w:t xml:space="preserve"> </w:t>
      </w:r>
      <w:r w:rsidR="00E24E99" w:rsidRPr="00E24E99">
        <w:rPr>
          <w:rFonts w:ascii="Cambria(corpo)" w:hAnsi="Cambria(corpo)" w:cs="Arial"/>
          <w:sz w:val="24"/>
          <w:szCs w:val="24"/>
          <w:shd w:val="clear" w:color="auto" w:fill="DBE5F1" w:themeFill="accent1" w:themeFillTint="33"/>
          <w:lang w:val="it-IT"/>
        </w:rPr>
        <w:t>___________________</w:t>
      </w: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, in qualità di Rappresentante Legale </w:t>
      </w:r>
      <w:r w:rsidRPr="00016C64">
        <w:rPr>
          <w:rFonts w:ascii="Cambria(corpo)" w:hAnsi="Cambria(corpo)" w:cs="Arial"/>
          <w:b/>
          <w:bCs/>
          <w:sz w:val="24"/>
          <w:szCs w:val="24"/>
          <w:lang w:val="it-IT"/>
        </w:rPr>
        <w:t>dell’</w:t>
      </w:r>
      <w:r w:rsidR="00FD14E9" w:rsidRPr="00016C64">
        <w:rPr>
          <w:rFonts w:ascii="Cambria(corpo)" w:hAnsi="Cambria(corpo)" w:cs="Arial"/>
          <w:b/>
          <w:bCs/>
          <w:sz w:val="24"/>
          <w:szCs w:val="24"/>
          <w:lang w:val="it-IT"/>
        </w:rPr>
        <w:t>Ente proponente</w:t>
      </w:r>
      <w:r w:rsidR="00E24E99">
        <w:rPr>
          <w:rFonts w:ascii="Cambria(corpo)" w:hAnsi="Cambria(corpo)" w:cs="Arial"/>
          <w:sz w:val="24"/>
          <w:szCs w:val="24"/>
          <w:shd w:val="clear" w:color="auto" w:fill="DBE5F1" w:themeFill="accent1" w:themeFillTint="33"/>
          <w:lang w:val="it-IT"/>
        </w:rPr>
        <w:t>____________________</w:t>
      </w: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 Codice Fiscale n. </w:t>
      </w:r>
      <w:r w:rsidR="00E24E99" w:rsidRPr="00E24E99">
        <w:rPr>
          <w:rFonts w:ascii="Cambria(corpo)" w:hAnsi="Cambria(corpo)" w:cs="Arial"/>
          <w:sz w:val="24"/>
          <w:szCs w:val="24"/>
          <w:shd w:val="clear" w:color="auto" w:fill="DBE5F1" w:themeFill="accent1" w:themeFillTint="33"/>
          <w:lang w:val="it-IT"/>
        </w:rPr>
        <w:t>___________________</w:t>
      </w:r>
      <w:r w:rsidRPr="00E04EA8">
        <w:rPr>
          <w:rFonts w:ascii="Cambria(corpo)" w:hAnsi="Cambria(corpo)" w:cs="Arial"/>
          <w:sz w:val="24"/>
          <w:szCs w:val="24"/>
          <w:lang w:val="it-IT"/>
        </w:rPr>
        <w:t>Partita I.V.A. n</w:t>
      </w:r>
      <w:r w:rsidRPr="00E04EA8">
        <w:rPr>
          <w:rFonts w:ascii="Cambria(corpo)" w:hAnsi="Cambria(corpo)" w:cs="Arial"/>
          <w:sz w:val="24"/>
          <w:szCs w:val="24"/>
          <w:shd w:val="clear" w:color="auto" w:fill="DBE5F1" w:themeFill="accent1" w:themeFillTint="33"/>
          <w:lang w:val="it-IT"/>
        </w:rPr>
        <w:t xml:space="preserve">. </w:t>
      </w:r>
      <w:r w:rsidR="00E24E99">
        <w:rPr>
          <w:rFonts w:ascii="Cambria(corpo)" w:hAnsi="Cambria(corpo)" w:cs="Arial"/>
          <w:sz w:val="24"/>
          <w:szCs w:val="24"/>
          <w:shd w:val="clear" w:color="auto" w:fill="DBE5F1" w:themeFill="accent1" w:themeFillTint="33"/>
          <w:lang w:val="it-IT"/>
        </w:rPr>
        <w:t>__________________________</w:t>
      </w:r>
      <w:r w:rsidRPr="00E04EA8">
        <w:rPr>
          <w:rFonts w:ascii="Cambria(corpo)" w:hAnsi="Cambria(corpo)" w:cs="Arial"/>
          <w:sz w:val="24"/>
          <w:szCs w:val="24"/>
          <w:lang w:val="it-IT"/>
        </w:rPr>
        <w:t>con sede legale in</w:t>
      </w:r>
      <w:r w:rsidR="00E24E99">
        <w:rPr>
          <w:rFonts w:ascii="Cambria(corpo)" w:hAnsi="Cambria(corpo)" w:cs="Arial"/>
          <w:sz w:val="24"/>
          <w:szCs w:val="24"/>
          <w:shd w:val="clear" w:color="auto" w:fill="DBE5F1" w:themeFill="accent1" w:themeFillTint="33"/>
          <w:lang w:val="it-IT"/>
        </w:rPr>
        <w:t xml:space="preserve"> ______________________________</w:t>
      </w:r>
      <w:r w:rsidRPr="00E04EA8">
        <w:rPr>
          <w:rFonts w:ascii="Cambria(corpo)" w:hAnsi="Cambria(corpo)" w:cs="Arial"/>
          <w:sz w:val="24"/>
          <w:szCs w:val="24"/>
          <w:lang w:val="it-IT"/>
        </w:rPr>
        <w:t>, telefono</w:t>
      </w:r>
      <w:r w:rsidR="00C37649" w:rsidRPr="00E04EA8">
        <w:rPr>
          <w:rFonts w:ascii="Cambria(corpo)" w:hAnsi="Cambria(corpo)" w:cs="Arial"/>
          <w:sz w:val="24"/>
          <w:szCs w:val="24"/>
          <w:lang w:val="it-IT"/>
        </w:rPr>
        <w:t xml:space="preserve"> </w:t>
      </w:r>
      <w:r w:rsidR="00E24E99">
        <w:rPr>
          <w:rFonts w:ascii="Cambria(corpo)" w:hAnsi="Cambria(corpo)" w:cs="Arial"/>
          <w:sz w:val="24"/>
          <w:szCs w:val="24"/>
          <w:shd w:val="clear" w:color="auto" w:fill="DBE5F1" w:themeFill="accent1" w:themeFillTint="33"/>
          <w:lang w:val="it-IT"/>
        </w:rPr>
        <w:t>____________________</w:t>
      </w:r>
      <w:r w:rsidRPr="00E04EA8">
        <w:rPr>
          <w:rFonts w:ascii="Cambria(corpo)" w:hAnsi="Cambria(corpo)" w:cs="Arial"/>
          <w:sz w:val="24"/>
          <w:szCs w:val="24"/>
          <w:lang w:val="it-IT"/>
        </w:rPr>
        <w:t>e-mail</w:t>
      </w:r>
      <w:r w:rsidR="00C37649" w:rsidRPr="00E04EA8">
        <w:rPr>
          <w:rFonts w:ascii="Cambria(corpo)" w:hAnsi="Cambria(corpo)" w:cs="Arial"/>
          <w:sz w:val="24"/>
          <w:szCs w:val="24"/>
          <w:lang w:val="it-IT"/>
        </w:rPr>
        <w:t xml:space="preserve"> </w:t>
      </w:r>
      <w:r w:rsidR="00E24E99">
        <w:rPr>
          <w:rFonts w:ascii="Cambria(corpo)" w:hAnsi="Cambria(corpo)" w:cs="Arial"/>
          <w:sz w:val="24"/>
          <w:szCs w:val="24"/>
          <w:shd w:val="clear" w:color="auto" w:fill="DBE5F1" w:themeFill="accent1" w:themeFillTint="33"/>
          <w:lang w:val="it-IT"/>
        </w:rPr>
        <w:t>___________________</w:t>
      </w: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 PEC </w:t>
      </w:r>
      <w:r w:rsidR="003B5225" w:rsidRPr="003B5225">
        <w:rPr>
          <w:rFonts w:ascii="Cambria(corpo)" w:hAnsi="Cambria(corpo)" w:cs="Arial"/>
          <w:sz w:val="24"/>
          <w:szCs w:val="24"/>
          <w:shd w:val="clear" w:color="auto" w:fill="DBE5F1" w:themeFill="accent1" w:themeFillTint="33"/>
          <w:lang w:val="it-IT"/>
        </w:rPr>
        <w:t>_______________</w:t>
      </w:r>
      <w:r w:rsidRPr="00E04EA8">
        <w:rPr>
          <w:rFonts w:ascii="Cambria(corpo)" w:hAnsi="Cambria(corpo)" w:cs="Arial"/>
          <w:sz w:val="24"/>
          <w:szCs w:val="24"/>
          <w:shd w:val="clear" w:color="auto" w:fill="DBE5F1" w:themeFill="accent1" w:themeFillTint="33"/>
          <w:lang w:val="it-IT"/>
        </w:rPr>
        <w:t xml:space="preserve"> </w:t>
      </w: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(d’ora in avanti “Soggetto attuatore”), </w:t>
      </w:r>
    </w:p>
    <w:p w14:paraId="0CE67FD3" w14:textId="77777777" w:rsidR="00D12FD6" w:rsidRPr="00E04EA8" w:rsidRDefault="00D12FD6" w:rsidP="002C6F2F">
      <w:pPr>
        <w:jc w:val="center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PRESO ATTO</w:t>
      </w:r>
    </w:p>
    <w:p w14:paraId="1A56B8B5" w14:textId="67974C3C" w:rsidR="00D12FD6" w:rsidRDefault="00D12FD6" w:rsidP="00C66816">
      <w:pPr>
        <w:pStyle w:val="Paragrafoelenco"/>
        <w:numPr>
          <w:ilvl w:val="0"/>
          <w:numId w:val="20"/>
        </w:num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che con Determinazione dirigenziale n. </w:t>
      </w:r>
      <w:r w:rsidR="003B5225">
        <w:rPr>
          <w:rFonts w:ascii="Cambria(corpo)" w:hAnsi="Cambria(corpo)" w:cs="Arial"/>
          <w:sz w:val="24"/>
          <w:szCs w:val="24"/>
          <w:shd w:val="clear" w:color="auto" w:fill="DBE5F1" w:themeFill="accent1" w:themeFillTint="33"/>
          <w:lang w:val="it-IT"/>
        </w:rPr>
        <w:t>____________</w:t>
      </w: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 de</w:t>
      </w:r>
      <w:r w:rsidR="00016C64">
        <w:rPr>
          <w:rFonts w:ascii="Cambria(corpo)" w:hAnsi="Cambria(corpo)" w:cs="Arial"/>
          <w:sz w:val="24"/>
          <w:szCs w:val="24"/>
          <w:lang w:val="it-IT"/>
        </w:rPr>
        <w:t>l</w:t>
      </w: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 </w:t>
      </w:r>
      <w:r w:rsidR="003B5225">
        <w:rPr>
          <w:rFonts w:ascii="Cambria(corpo)" w:hAnsi="Cambria(corpo)" w:cs="Arial"/>
          <w:sz w:val="24"/>
          <w:szCs w:val="24"/>
          <w:shd w:val="clear" w:color="auto" w:fill="DBE5F1" w:themeFill="accent1" w:themeFillTint="33"/>
          <w:lang w:val="it-IT"/>
        </w:rPr>
        <w:t>_________________</w:t>
      </w: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 la Regione Lazio ha approvato l’Avviso Pubblico “</w:t>
      </w:r>
      <w:r w:rsidR="009725BE" w:rsidRPr="009725BE">
        <w:rPr>
          <w:rFonts w:ascii="Cambria(corpo)" w:hAnsi="Cambria(corpo)" w:cs="Arial"/>
          <w:i/>
          <w:iCs/>
          <w:sz w:val="24"/>
          <w:szCs w:val="24"/>
          <w:lang w:val="it-IT"/>
        </w:rPr>
        <w:t>Avviso pubblico per la Presentazione di progettazioni esecutive di interventi integrati di tipo educativo, formativo e di socializzazione, finalizzati all’inclusione attiva di giovani a rischio di devianza</w:t>
      </w:r>
      <w:r w:rsidRPr="00E04EA8">
        <w:rPr>
          <w:rFonts w:ascii="Cambria(corpo)" w:hAnsi="Cambria(corpo)" w:cs="Arial"/>
          <w:sz w:val="24"/>
          <w:szCs w:val="24"/>
          <w:lang w:val="it-IT"/>
        </w:rPr>
        <w:t>”</w:t>
      </w:r>
      <w:r w:rsidR="00C66816" w:rsidRPr="00E04EA8">
        <w:rPr>
          <w:rFonts w:ascii="Cambria(corpo)" w:hAnsi="Cambria(corpo)" w:cs="Arial"/>
          <w:sz w:val="24"/>
          <w:szCs w:val="24"/>
          <w:lang w:val="it-IT"/>
        </w:rPr>
        <w:t>.</w:t>
      </w:r>
    </w:p>
    <w:p w14:paraId="21F0BF0D" w14:textId="6FA857A6" w:rsidR="007F227D" w:rsidRPr="007F227D" w:rsidRDefault="007F227D" w:rsidP="007F227D">
      <w:pPr>
        <w:pStyle w:val="Paragrafoelenco"/>
        <w:numPr>
          <w:ilvl w:val="0"/>
          <w:numId w:val="20"/>
        </w:num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7F227D">
        <w:rPr>
          <w:rFonts w:ascii="Cambria(corpo)" w:hAnsi="Cambria(corpo)" w:cs="Arial"/>
          <w:sz w:val="24"/>
          <w:szCs w:val="24"/>
          <w:lang w:val="it-IT"/>
        </w:rPr>
        <w:t xml:space="preserve">che con determinazione dirigenziale n. </w:t>
      </w:r>
      <w:r w:rsidR="007850EA" w:rsidRPr="00016C64">
        <w:rPr>
          <w:rFonts w:ascii="Cambria(corpo)" w:hAnsi="Cambria(corpo)" w:cs="Arial"/>
          <w:sz w:val="24"/>
          <w:szCs w:val="24"/>
          <w:shd w:val="clear" w:color="auto" w:fill="DBE5F1" w:themeFill="accent1" w:themeFillTint="33"/>
          <w:lang w:val="it-IT"/>
        </w:rPr>
        <w:t>____</w:t>
      </w:r>
      <w:r w:rsidRPr="007F227D">
        <w:rPr>
          <w:rFonts w:ascii="Cambria(corpo)" w:hAnsi="Cambria(corpo)" w:cs="Arial"/>
          <w:sz w:val="24"/>
          <w:szCs w:val="24"/>
          <w:lang w:val="it-IT"/>
        </w:rPr>
        <w:t xml:space="preserve"> </w:t>
      </w:r>
      <w:r w:rsidR="00016C64">
        <w:rPr>
          <w:rFonts w:ascii="Cambria(corpo)" w:hAnsi="Cambria(corpo)" w:cs="Arial"/>
          <w:sz w:val="24"/>
          <w:szCs w:val="24"/>
          <w:lang w:val="it-IT"/>
        </w:rPr>
        <w:t>del</w:t>
      </w:r>
      <w:r w:rsidR="007850EA" w:rsidRPr="00016C64">
        <w:rPr>
          <w:rFonts w:ascii="Cambria(corpo)" w:hAnsi="Cambria(corpo)" w:cs="Arial"/>
          <w:sz w:val="24"/>
          <w:szCs w:val="24"/>
          <w:shd w:val="clear" w:color="auto" w:fill="DBE5F1" w:themeFill="accent1" w:themeFillTint="33"/>
          <w:lang w:val="it-IT"/>
        </w:rPr>
        <w:t>______</w:t>
      </w:r>
      <w:r w:rsidRPr="007F227D">
        <w:rPr>
          <w:rFonts w:ascii="Cambria(corpo)" w:hAnsi="Cambria(corpo)" w:cs="Arial"/>
          <w:sz w:val="24"/>
          <w:szCs w:val="24"/>
          <w:lang w:val="it-IT"/>
        </w:rPr>
        <w:t xml:space="preserve">, </w:t>
      </w:r>
      <w:r w:rsidR="00016C64" w:rsidRPr="007F227D">
        <w:rPr>
          <w:rFonts w:ascii="Cambria(corpo)" w:hAnsi="Cambria(corpo)" w:cs="Arial"/>
          <w:sz w:val="24"/>
          <w:szCs w:val="24"/>
          <w:lang w:val="it-IT"/>
        </w:rPr>
        <w:t xml:space="preserve">la Regione </w:t>
      </w:r>
      <w:r w:rsidRPr="007F227D">
        <w:rPr>
          <w:rFonts w:ascii="Cambria(corpo)" w:hAnsi="Cambria(corpo)" w:cs="Arial"/>
          <w:sz w:val="24"/>
          <w:szCs w:val="24"/>
          <w:lang w:val="it-IT"/>
        </w:rPr>
        <w:t xml:space="preserve">a seguito di verifica di ammissibilità </w:t>
      </w:r>
      <w:r w:rsidR="007850EA">
        <w:rPr>
          <w:rFonts w:ascii="Cambria(corpo)" w:hAnsi="Cambria(corpo)" w:cs="Arial"/>
          <w:sz w:val="24"/>
          <w:szCs w:val="24"/>
          <w:lang w:val="it-IT"/>
        </w:rPr>
        <w:t>formale e tecnic</w:t>
      </w:r>
      <w:r w:rsidR="007850EA">
        <w:rPr>
          <w:rFonts w:ascii="Cambria(corpo)" w:hAnsi="Cambria(corpo)" w:cs="Arial" w:hint="eastAsia"/>
          <w:sz w:val="24"/>
          <w:szCs w:val="24"/>
          <w:lang w:val="it-IT"/>
        </w:rPr>
        <w:t>a</w:t>
      </w:r>
      <w:r w:rsidR="007850EA">
        <w:rPr>
          <w:rFonts w:ascii="Cambria(corpo)" w:hAnsi="Cambria(corpo)" w:cs="Arial"/>
          <w:sz w:val="24"/>
          <w:szCs w:val="24"/>
          <w:lang w:val="it-IT"/>
        </w:rPr>
        <w:t xml:space="preserve"> </w:t>
      </w:r>
      <w:r w:rsidRPr="007F227D">
        <w:rPr>
          <w:rFonts w:ascii="Cambria(corpo)" w:hAnsi="Cambria(corpo)" w:cs="Arial"/>
          <w:sz w:val="24"/>
          <w:szCs w:val="24"/>
          <w:lang w:val="it-IT"/>
        </w:rPr>
        <w:t>ha approvato e ammesso a finanziamento il progetto presentato;</w:t>
      </w:r>
    </w:p>
    <w:p w14:paraId="19E647BF" w14:textId="77777777" w:rsidR="00D12FD6" w:rsidRPr="00DA18F5" w:rsidRDefault="00D12FD6" w:rsidP="00C66816">
      <w:pPr>
        <w:jc w:val="both"/>
        <w:rPr>
          <w:rFonts w:ascii="Cambria(corpo)" w:hAnsi="Cambria(corpo)" w:cs="Arial" w:hint="eastAsia"/>
          <w:b/>
          <w:bCs/>
          <w:i/>
          <w:iCs/>
          <w:sz w:val="24"/>
          <w:szCs w:val="24"/>
          <w:lang w:val="it-IT"/>
        </w:rPr>
      </w:pPr>
      <w:r w:rsidRPr="00DA18F5">
        <w:rPr>
          <w:rFonts w:ascii="Cambria(corpo)" w:hAnsi="Cambria(corpo)" w:cs="Arial"/>
          <w:b/>
          <w:bCs/>
          <w:i/>
          <w:iCs/>
          <w:sz w:val="24"/>
          <w:szCs w:val="24"/>
          <w:lang w:val="it-IT"/>
        </w:rPr>
        <w:t>Si impegna, ad ogni effetto di legge, a rispettare quanto riportato nell’articolato che segue:</w:t>
      </w:r>
    </w:p>
    <w:p w14:paraId="325B1A7E" w14:textId="77777777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ART.1 – OGGETTO DELL’ATTO UNILATERALE DI IMPEGNO</w:t>
      </w:r>
    </w:p>
    <w:p w14:paraId="67F4EC67" w14:textId="533E3CC9" w:rsidR="00DA18F5" w:rsidRPr="00DA18F5" w:rsidRDefault="00DA18F5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DA18F5">
        <w:rPr>
          <w:rFonts w:ascii="Cambria(corpo)" w:hAnsi="Cambria(corpo)" w:cs="Arial"/>
          <w:sz w:val="24"/>
          <w:szCs w:val="24"/>
          <w:lang w:val="it-IT"/>
        </w:rPr>
        <w:t xml:space="preserve">Il presente atto unilaterale disciplina gli obblighi cui formalmente si impegna il soggetto proponente del progetto presentato a valere </w:t>
      </w:r>
      <w:r w:rsidRPr="00DA18F5">
        <w:rPr>
          <w:rFonts w:ascii="Cambria(corpo)" w:hAnsi="Cambria(corpo)" w:cs="Arial"/>
          <w:i/>
          <w:iCs/>
          <w:sz w:val="24"/>
          <w:szCs w:val="24"/>
          <w:lang w:val="it-IT"/>
        </w:rPr>
        <w:t>sull’Avviso pubblico per la Presentazione di progettazioni esecutive di interventi integrati di tipo educativo, formativo e di socializzazione, finalizzati all’inclusione attiva di giovani a rischio di devianza</w:t>
      </w:r>
      <w:r w:rsidRPr="00DA18F5">
        <w:rPr>
          <w:rFonts w:ascii="Cambria(corpo)" w:hAnsi="Cambria(corpo)" w:cs="Arial"/>
          <w:sz w:val="24"/>
          <w:szCs w:val="24"/>
          <w:lang w:val="it-IT"/>
        </w:rPr>
        <w:t>”.</w:t>
      </w:r>
      <w:r>
        <w:rPr>
          <w:rFonts w:ascii="Cambria(corpo)" w:hAnsi="Cambria(corpo)" w:cs="Arial"/>
          <w:sz w:val="24"/>
          <w:szCs w:val="24"/>
          <w:lang w:val="it-IT"/>
        </w:rPr>
        <w:t xml:space="preserve"> </w:t>
      </w:r>
      <w:r w:rsidRPr="00DA18F5">
        <w:rPr>
          <w:rFonts w:ascii="Cambria(corpo)" w:hAnsi="Cambria(corpo)" w:cs="Arial"/>
          <w:sz w:val="24"/>
          <w:szCs w:val="24"/>
          <w:lang w:val="it-IT"/>
        </w:rPr>
        <w:t>Resta inteso che il rapporto con la Regione Lazio sarà perfezionato ed efficace ai sensi e per gli effetti dell’articolo 1326 codice civile con l’avvenuta notifica della determinazione di approvazione e finanziamento della proposta progettuale</w:t>
      </w:r>
      <w:r>
        <w:rPr>
          <w:rFonts w:ascii="Cambria(corpo)" w:hAnsi="Cambria(corpo)" w:cs="Arial"/>
          <w:sz w:val="24"/>
          <w:szCs w:val="24"/>
          <w:lang w:val="it-IT"/>
        </w:rPr>
        <w:t xml:space="preserve">. </w:t>
      </w:r>
      <w:r w:rsidRPr="00DA18F5">
        <w:rPr>
          <w:rFonts w:ascii="Cambria(corpo)" w:hAnsi="Cambria(corpo)" w:cs="Arial"/>
          <w:sz w:val="24"/>
          <w:szCs w:val="24"/>
          <w:lang w:val="it-IT"/>
        </w:rPr>
        <w:t>Il presente atto unilaterale di impegno sostituisce a tutti gli effetti la sottoscrizione della convenzione fra soggetto proponente e Regione Lazio.</w:t>
      </w:r>
    </w:p>
    <w:p w14:paraId="66065FCA" w14:textId="77777777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ART. 2 - DISCIPLINA DEL RAPPORTO</w:t>
      </w:r>
    </w:p>
    <w:p w14:paraId="4783B68A" w14:textId="77777777" w:rsidR="008E5CFB" w:rsidRPr="008E5CFB" w:rsidRDefault="00D12FD6" w:rsidP="00C66816">
      <w:pPr>
        <w:jc w:val="both"/>
        <w:rPr>
          <w:rFonts w:ascii="Cambria(corpo)" w:hAnsi="Cambria(corpo)" w:cs="Arial" w:hint="eastAsia"/>
          <w:i/>
          <w:iCs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Il Proponente dichiara di essere a conoscenza che il finanziamento è erogato a valere sulle risorse del Programma Fondo Sociale Europeo Plus (FSE+) 2021 – 2027 della Regione Lazio, Obiettivo di Policy 4 “Un’Europa più sociale” Priorità 3 “Inclusione sociale” </w:t>
      </w:r>
      <w:r w:rsidR="008E5CFB" w:rsidRPr="008E5CFB">
        <w:rPr>
          <w:rFonts w:ascii="Cambria(corpo)" w:hAnsi="Cambria(corpo)" w:cs="Arial"/>
          <w:sz w:val="24"/>
          <w:szCs w:val="24"/>
          <w:lang w:val="it-IT"/>
        </w:rPr>
        <w:t xml:space="preserve">Obiettivo specifico: L): </w:t>
      </w:r>
      <w:r w:rsidR="008E5CFB" w:rsidRPr="008E5CFB">
        <w:rPr>
          <w:rFonts w:ascii="Cambria(corpo)" w:hAnsi="Cambria(corpo)" w:cs="Arial"/>
          <w:i/>
          <w:iCs/>
          <w:sz w:val="24"/>
          <w:szCs w:val="24"/>
          <w:lang w:val="it-IT"/>
        </w:rPr>
        <w:t>“ESO4.12. Promuovere l’integrazione sociale delle persone a rischio di povertà o di esclusione sociale, compresi gli indigenti e i bambini”.</w:t>
      </w:r>
    </w:p>
    <w:p w14:paraId="14E123D1" w14:textId="331CE8D9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lastRenderedPageBreak/>
        <w:t>Il Proponente dichiara di conoscere tutta la normativa richiamata nell’Avviso e, in particolare, i Regolamenti (UE) n. 1057/2021 e s.m.i, n. 1060/2021, la normativa nazionale e regionale di riferimento e si impegna a rispettarla integralmente</w:t>
      </w:r>
      <w:r w:rsidR="00D55748">
        <w:rPr>
          <w:rFonts w:ascii="Cambria(corpo)" w:hAnsi="Cambria(corpo)" w:cs="Arial"/>
          <w:sz w:val="24"/>
          <w:szCs w:val="24"/>
          <w:lang w:val="it-IT"/>
        </w:rPr>
        <w:t>.</w:t>
      </w:r>
    </w:p>
    <w:p w14:paraId="1C27BBE1" w14:textId="7E26374F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 Il Soggetto attuatore dichiara altresì di conoscere la normativa comunitaria, nazionale e regionale vigente inerente i costi ammissibili, ed in particolare la Determinazione Dirigenziale Regionale G04128 28/03/2023 </w:t>
      </w:r>
      <w:r w:rsidR="00C66816" w:rsidRPr="00E04EA8">
        <w:rPr>
          <w:rFonts w:ascii="Cambria(corpo)" w:hAnsi="Cambria(corpo)" w:cs="Arial"/>
          <w:sz w:val="24"/>
          <w:szCs w:val="24"/>
          <w:lang w:val="it-IT"/>
        </w:rPr>
        <w:t xml:space="preserve">e sue s.m.i </w:t>
      </w:r>
      <w:r w:rsidRPr="00E04EA8">
        <w:rPr>
          <w:rFonts w:ascii="Cambria(corpo)" w:hAnsi="Cambria(corpo)" w:cs="Arial"/>
          <w:sz w:val="24"/>
          <w:szCs w:val="24"/>
          <w:lang w:val="it-IT"/>
        </w:rPr>
        <w:t>nonché il Regolamento UE vigente in tema di informazione e pubblicità degli interventi dei Fondi e si impegna a rispettarla integralmente</w:t>
      </w:r>
      <w:r w:rsidR="00123D51">
        <w:rPr>
          <w:rFonts w:ascii="Cambria(corpo)" w:hAnsi="Cambria(corpo)" w:cs="Arial"/>
          <w:sz w:val="24"/>
          <w:szCs w:val="24"/>
          <w:lang w:val="it-IT"/>
        </w:rPr>
        <w:t>.</w:t>
      </w:r>
    </w:p>
    <w:p w14:paraId="3B5F6DFF" w14:textId="77777777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Il Soggetto attuatore accetta la vigilanza della Regione dell’Autorità di Gestione sullo svolgimento delle attività e sull’utilizzazione del finanziamento erogato anche mediante ispezioni e controlli realizzati direttamente o da parte di altri organismi di controllo preposti a livello regionale, nazionale e comunitario.</w:t>
      </w:r>
    </w:p>
    <w:p w14:paraId="570B9F82" w14:textId="77777777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Il Soggetto attuatore accetta il finanziamento e allo stesso tempo, di venire incluso nell'elenco dei beneficiari pubblicato a norma dell'articolo 49 del Regolamento (UE) 2021/1060.</w:t>
      </w:r>
    </w:p>
    <w:p w14:paraId="73F33031" w14:textId="77777777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Il Soggetto attuatore si impegna altresì a comunicare tempestivamente all’Amministrazione ogni variazione dei dati anagrafici sopra riportati.</w:t>
      </w:r>
    </w:p>
    <w:p w14:paraId="56B73004" w14:textId="77777777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ART. 3 TERMINE INIZIALE E FINALE</w:t>
      </w:r>
    </w:p>
    <w:p w14:paraId="55B2E736" w14:textId="0C54265D" w:rsidR="00DA18F5" w:rsidRPr="00DA18F5" w:rsidRDefault="00DA18F5" w:rsidP="00DA18F5">
      <w:pPr>
        <w:spacing w:after="120"/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DA18F5">
        <w:rPr>
          <w:rFonts w:ascii="Cambria(corpo)" w:hAnsi="Cambria(corpo)" w:cs="Arial"/>
          <w:sz w:val="24"/>
          <w:szCs w:val="24"/>
          <w:lang w:val="it-IT"/>
        </w:rPr>
        <w:t>Il Proponente s'impegna a comunicare all’ufficio regionale competente l’avvio delle attività entro 30</w:t>
      </w:r>
      <w:r>
        <w:rPr>
          <w:rFonts w:ascii="Cambria(corpo)" w:hAnsi="Cambria(corpo)" w:cs="Arial"/>
          <w:sz w:val="24"/>
          <w:szCs w:val="24"/>
          <w:lang w:val="it-IT"/>
        </w:rPr>
        <w:t xml:space="preserve"> </w:t>
      </w:r>
      <w:r w:rsidRPr="00DA18F5">
        <w:rPr>
          <w:rFonts w:ascii="Cambria(corpo)" w:hAnsi="Cambria(corpo)" w:cs="Arial"/>
          <w:sz w:val="24"/>
          <w:szCs w:val="24"/>
          <w:lang w:val="it-IT"/>
        </w:rPr>
        <w:t>giorni dalla notifica dell’approvazione del finanziamento che avviene tramite PEC che perverrà da</w:t>
      </w:r>
      <w:r>
        <w:rPr>
          <w:rFonts w:ascii="Cambria(corpo)" w:hAnsi="Cambria(corpo)" w:cs="Arial"/>
          <w:sz w:val="24"/>
          <w:szCs w:val="24"/>
          <w:lang w:val="it-IT"/>
        </w:rPr>
        <w:t xml:space="preserve"> </w:t>
      </w:r>
      <w:r w:rsidRPr="00DA18F5">
        <w:rPr>
          <w:rFonts w:ascii="Cambria(corpo)" w:hAnsi="Cambria(corpo)" w:cs="Arial"/>
          <w:sz w:val="24"/>
          <w:szCs w:val="24"/>
          <w:lang w:val="it-IT"/>
        </w:rPr>
        <w:t xml:space="preserve">parte </w:t>
      </w:r>
      <w:r w:rsidRPr="007850EA">
        <w:rPr>
          <w:rFonts w:ascii="Cambria(corpo)" w:hAnsi="Cambria(corpo)" w:cs="Arial"/>
          <w:sz w:val="24"/>
          <w:szCs w:val="24"/>
          <w:lang w:val="it-IT"/>
        </w:rPr>
        <w:t xml:space="preserve">dell’Area </w:t>
      </w:r>
      <w:r w:rsidR="007850EA">
        <w:rPr>
          <w:rFonts w:ascii="Cambria(corpo)" w:hAnsi="Cambria(corpo)" w:cs="Arial"/>
          <w:sz w:val="24"/>
          <w:szCs w:val="24"/>
          <w:lang w:val="it-IT"/>
        </w:rPr>
        <w:t xml:space="preserve">che attua </w:t>
      </w:r>
      <w:r w:rsidR="00C5259F">
        <w:rPr>
          <w:rFonts w:ascii="Cambria(corpo)" w:hAnsi="Cambria(corpo)" w:cs="Arial"/>
          <w:sz w:val="24"/>
          <w:szCs w:val="24"/>
          <w:lang w:val="it-IT"/>
        </w:rPr>
        <w:t xml:space="preserve">gli </w:t>
      </w:r>
      <w:r w:rsidR="00C5259F" w:rsidRPr="007850EA">
        <w:rPr>
          <w:rFonts w:ascii="Cambria(corpo)" w:hAnsi="Cambria(corpo)" w:cs="Arial"/>
          <w:sz w:val="24"/>
          <w:szCs w:val="24"/>
          <w:lang w:val="it-IT"/>
        </w:rPr>
        <w:t>Interventi</w:t>
      </w:r>
      <w:r w:rsidRPr="007850EA">
        <w:rPr>
          <w:rFonts w:ascii="Cambria(corpo)" w:hAnsi="Cambria(corpo)" w:cs="Arial"/>
          <w:sz w:val="24"/>
          <w:szCs w:val="24"/>
          <w:lang w:val="it-IT"/>
        </w:rPr>
        <w:t>.</w:t>
      </w:r>
    </w:p>
    <w:p w14:paraId="4625F34B" w14:textId="7E24712D" w:rsidR="00DA18F5" w:rsidRPr="00DA18F5" w:rsidRDefault="00DA18F5" w:rsidP="00DA18F5">
      <w:pPr>
        <w:spacing w:after="120"/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DA18F5">
        <w:rPr>
          <w:rFonts w:ascii="Cambria(corpo)" w:hAnsi="Cambria(corpo)" w:cs="Arial"/>
          <w:sz w:val="24"/>
          <w:szCs w:val="24"/>
          <w:lang w:val="it-IT"/>
        </w:rPr>
        <w:t>Il Proponente s'impegna altresì attuare ed ultimare tutte le operazioni nei tempi previsti nella</w:t>
      </w:r>
      <w:r>
        <w:rPr>
          <w:rFonts w:ascii="Cambria(corpo)" w:hAnsi="Cambria(corpo)" w:cs="Arial"/>
          <w:sz w:val="24"/>
          <w:szCs w:val="24"/>
          <w:lang w:val="it-IT"/>
        </w:rPr>
        <w:t xml:space="preserve"> </w:t>
      </w:r>
      <w:r w:rsidRPr="00DA18F5">
        <w:rPr>
          <w:rFonts w:ascii="Cambria(corpo)" w:hAnsi="Cambria(corpo)" w:cs="Arial"/>
          <w:sz w:val="24"/>
          <w:szCs w:val="24"/>
          <w:lang w:val="it-IT"/>
        </w:rPr>
        <w:t>proposta presentata nel rispetto della normativa regionale.</w:t>
      </w:r>
    </w:p>
    <w:p w14:paraId="4CAD3383" w14:textId="2223DF9B" w:rsidR="00DA18F5" w:rsidRPr="00DA18F5" w:rsidRDefault="00DA18F5" w:rsidP="00DA18F5">
      <w:pPr>
        <w:spacing w:after="120"/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DA18F5">
        <w:rPr>
          <w:rFonts w:ascii="Cambria(corpo)" w:hAnsi="Cambria(corpo)" w:cs="Arial"/>
          <w:sz w:val="24"/>
          <w:szCs w:val="24"/>
          <w:lang w:val="it-IT"/>
        </w:rPr>
        <w:t>Per giustificati motivi, previa autorizzazione della Regione, detti termini possono essere prorogati</w:t>
      </w:r>
      <w:r>
        <w:rPr>
          <w:rFonts w:ascii="Cambria(corpo)" w:hAnsi="Cambria(corpo)" w:cs="Arial"/>
          <w:sz w:val="24"/>
          <w:szCs w:val="24"/>
          <w:lang w:val="it-IT"/>
        </w:rPr>
        <w:t xml:space="preserve"> </w:t>
      </w:r>
      <w:r w:rsidRPr="00DA18F5">
        <w:rPr>
          <w:rFonts w:ascii="Cambria(corpo)" w:hAnsi="Cambria(corpo)" w:cs="Arial"/>
          <w:sz w:val="24"/>
          <w:szCs w:val="24"/>
          <w:lang w:val="it-IT"/>
        </w:rPr>
        <w:t>di ulteriori 30 giorni.</w:t>
      </w:r>
    </w:p>
    <w:p w14:paraId="0953C7F4" w14:textId="77777777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ART. 4 ULTERIORI ADEMPIMENTI</w:t>
      </w:r>
    </w:p>
    <w:p w14:paraId="6E2A90FD" w14:textId="77777777" w:rsidR="00D12FD6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Al fine di consentire in qualunque momento l’esatta visione della destinazione data ai finanziamenti assegnati, il Soggetto attuatore si impegna a tenere tutta la documentazione del progetto presso la sede di realizzazione delle attività o, previa comunicazione, presso altra sede del soggetto stesso, ubicata nel territorio della Regione Lazio. </w:t>
      </w:r>
    </w:p>
    <w:p w14:paraId="5FF68017" w14:textId="31216287" w:rsidR="006C79B5" w:rsidRDefault="006C79B5" w:rsidP="006C79B5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6C79B5">
        <w:rPr>
          <w:rFonts w:ascii="Cambria(corpo)" w:hAnsi="Cambria(corpo)" w:cs="Arial"/>
          <w:sz w:val="24"/>
          <w:szCs w:val="24"/>
          <w:lang w:val="it-IT"/>
        </w:rPr>
        <w:t>I prodotti di qualsiasi natura che dovessero costituire risultato del</w:t>
      </w:r>
      <w:r>
        <w:rPr>
          <w:rFonts w:ascii="Cambria(corpo)" w:hAnsi="Cambria(corpo)" w:cs="Arial"/>
          <w:sz w:val="24"/>
          <w:szCs w:val="24"/>
          <w:lang w:val="it-IT"/>
        </w:rPr>
        <w:t xml:space="preserve"> </w:t>
      </w:r>
      <w:r w:rsidRPr="006C79B5">
        <w:rPr>
          <w:rFonts w:ascii="Cambria(corpo)" w:hAnsi="Cambria(corpo)" w:cs="Arial"/>
          <w:sz w:val="24"/>
          <w:szCs w:val="24"/>
          <w:lang w:val="it-IT"/>
        </w:rPr>
        <w:t>Progetto finanziato non possono essere commercializzati dal Proponente.</w:t>
      </w:r>
    </w:p>
    <w:p w14:paraId="0D633B53" w14:textId="20C6E8E5" w:rsidR="006C79B5" w:rsidRPr="006C79B5" w:rsidRDefault="006C79B5" w:rsidP="006C79B5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6C79B5">
        <w:rPr>
          <w:rFonts w:ascii="Cambria(corpo)" w:hAnsi="Cambria(corpo)" w:cs="Arial"/>
          <w:sz w:val="24"/>
          <w:szCs w:val="24"/>
          <w:lang w:val="it-IT"/>
        </w:rPr>
        <w:lastRenderedPageBreak/>
        <w:t>I soggetti attuatori/beneficiari si impegnano a conservare la documentazione e a renderla disponibile</w:t>
      </w:r>
      <w:r>
        <w:rPr>
          <w:rFonts w:ascii="Cambria(corpo)" w:hAnsi="Cambria(corpo)" w:cs="Arial"/>
          <w:sz w:val="24"/>
          <w:szCs w:val="24"/>
          <w:lang w:val="it-IT"/>
        </w:rPr>
        <w:t xml:space="preserve"> </w:t>
      </w:r>
      <w:r w:rsidRPr="006C79B5">
        <w:rPr>
          <w:rFonts w:ascii="Cambria(corpo)" w:hAnsi="Cambria(corpo)" w:cs="Arial"/>
          <w:sz w:val="24"/>
          <w:szCs w:val="24"/>
          <w:lang w:val="it-IT"/>
        </w:rPr>
        <w:t>su richiesta alla CE e alla Corte dei Conti Europea nel rispetto della tempistica e delle modalità</w:t>
      </w:r>
      <w:r>
        <w:rPr>
          <w:rFonts w:ascii="Cambria(corpo)" w:hAnsi="Cambria(corpo)" w:cs="Arial"/>
          <w:sz w:val="24"/>
          <w:szCs w:val="24"/>
          <w:lang w:val="it-IT"/>
        </w:rPr>
        <w:t xml:space="preserve"> </w:t>
      </w:r>
      <w:r w:rsidRPr="006C79B5">
        <w:rPr>
          <w:rFonts w:ascii="Cambria(corpo)" w:hAnsi="Cambria(corpo)" w:cs="Arial"/>
          <w:sz w:val="24"/>
          <w:szCs w:val="24"/>
          <w:lang w:val="it-IT"/>
        </w:rPr>
        <w:t>previste dall’art.140 del Regolamento (UE) n. 1060/2021 e della normativa nazionale vigente.</w:t>
      </w:r>
    </w:p>
    <w:p w14:paraId="72092056" w14:textId="7396A51C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Nel rispetto di quanto previsto dall’art. 82 del Regolamento (UE) n. 2021/1060 e della normativa nazionale vigente per il presente Avviso i soggetti attuatori/beneficiari si impegnano a conservare la documentazione e a renderla disponibile su richiesta</w:t>
      </w:r>
      <w:r w:rsidR="002751FE">
        <w:rPr>
          <w:rFonts w:ascii="Cambria(corpo)" w:hAnsi="Cambria(corpo)" w:cs="Arial"/>
          <w:sz w:val="24"/>
          <w:szCs w:val="24"/>
          <w:lang w:val="it-IT"/>
        </w:rPr>
        <w:t xml:space="preserve"> della Regione Lazio</w:t>
      </w: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 per un periodo di cinque anni, a decorrere dal 31 dicembre successivo al pagamento del saldo del progetto finanziato. La decorrenza di detti periodi è sospesa in caso di procedimento giudiziario o su richiesta debitamente motivata della CE. </w:t>
      </w:r>
    </w:p>
    <w:p w14:paraId="632A68C5" w14:textId="754928D7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Con riferimento alle modalità di conservazione, i documenti vanno conservati sotto forma di originali o di copie autenticate, o su supporti per i dati comunemente accettati, comprese le versioni elettroniche di documenti originali o i documenti esistenti esclusivamente in versione elettronica. I beneficiari sono tenuti alla istituzione di un fascicolo di operazione contenente la documentazione tecnica e amministrativa (documentazione di spesa e giustificativi). In tal caso, i sistemi informatici utilizzati soddisfano gli standard di sicurezza accettati che garantiscono che i documenti conservati rispettino i requisiti giuridici nazionali e siano affidabili ai fini dell'attività di audit</w:t>
      </w:r>
      <w:r w:rsidR="002751FE">
        <w:rPr>
          <w:rFonts w:ascii="Cambria(corpo)" w:hAnsi="Cambria(corpo)" w:cs="Arial"/>
          <w:sz w:val="24"/>
          <w:szCs w:val="24"/>
          <w:lang w:val="it-IT"/>
        </w:rPr>
        <w:t>.</w:t>
      </w:r>
    </w:p>
    <w:p w14:paraId="7A82B15F" w14:textId="6AD3FB8A" w:rsidR="00666137" w:rsidRDefault="00D12FD6" w:rsidP="00666137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666137">
        <w:rPr>
          <w:rFonts w:ascii="Cambria(corpo)" w:hAnsi="Cambria(corpo)" w:cs="Arial"/>
          <w:sz w:val="24"/>
          <w:szCs w:val="24"/>
          <w:lang w:val="it-IT"/>
        </w:rPr>
        <w:t>Il Soggetto attuatore deve produrre con la tempistica e le modalità stabilite la documentazione giustificativa delle attività effettivamente realizzate fornendo, secondo le modalità da questa stabilite, tutti i dati finanziari, procedurali e fisici attinenti alla realizzazione del progetto finanziato</w:t>
      </w:r>
      <w:r w:rsidR="00666137" w:rsidRPr="00666137">
        <w:rPr>
          <w:rFonts w:ascii="Cambria(corpo)" w:hAnsi="Cambria(corpo)" w:cs="Arial"/>
          <w:sz w:val="24"/>
          <w:szCs w:val="24"/>
          <w:lang w:val="it-IT"/>
        </w:rPr>
        <w:t>.</w:t>
      </w:r>
    </w:p>
    <w:p w14:paraId="63E0E1CF" w14:textId="2029879B" w:rsidR="006C79B5" w:rsidRDefault="006C79B5" w:rsidP="006C79B5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6C79B5">
        <w:rPr>
          <w:rFonts w:ascii="Cambria(corpo)" w:hAnsi="Cambria(corpo)" w:cs="Arial"/>
          <w:sz w:val="24"/>
          <w:szCs w:val="24"/>
          <w:lang w:val="it-IT"/>
        </w:rPr>
        <w:t>L’amministrazione regionale si riserva la facoltà di effettuare verifiche e controlli.</w:t>
      </w:r>
    </w:p>
    <w:p w14:paraId="6AD10840" w14:textId="57617BF0" w:rsidR="002C20B5" w:rsidRPr="00BE66EC" w:rsidRDefault="002C20B5" w:rsidP="002C20B5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bookmarkStart w:id="7" w:name="_Hlk228175120"/>
      <w:r>
        <w:rPr>
          <w:rFonts w:ascii="Cambria(corpo)" w:hAnsi="Cambria(corpo)" w:cs="Arial" w:hint="eastAsia"/>
          <w:sz w:val="24"/>
          <w:szCs w:val="24"/>
          <w:lang w:val="it-IT"/>
        </w:rPr>
        <w:t>S</w:t>
      </w:r>
      <w:r>
        <w:rPr>
          <w:rFonts w:ascii="Cambria(corpo)" w:hAnsi="Cambria(corpo)" w:cs="Arial"/>
          <w:sz w:val="24"/>
          <w:szCs w:val="24"/>
          <w:lang w:val="it-IT"/>
        </w:rPr>
        <w:t>i specifica che l</w:t>
      </w:r>
      <w:r w:rsidRPr="00BE66EC">
        <w:rPr>
          <w:rFonts w:ascii="Cambria(corpo)" w:hAnsi="Cambria(corpo)" w:cs="Arial"/>
          <w:sz w:val="24"/>
          <w:szCs w:val="24"/>
          <w:lang w:val="it-IT"/>
        </w:rPr>
        <w:t xml:space="preserve">a natura dello scambio di dati tra l'ETS e la Regione per le finalità </w:t>
      </w:r>
      <w:r>
        <w:rPr>
          <w:rFonts w:ascii="Cambria(corpo)" w:hAnsi="Cambria(corpo)" w:cs="Arial"/>
          <w:sz w:val="24"/>
          <w:szCs w:val="24"/>
          <w:lang w:val="it-IT"/>
        </w:rPr>
        <w:t xml:space="preserve">amministrative di </w:t>
      </w:r>
      <w:r w:rsidRPr="00BE66EC">
        <w:rPr>
          <w:rFonts w:ascii="Cambria(corpo)" w:hAnsi="Cambria(corpo)" w:cs="Arial"/>
          <w:sz w:val="24"/>
          <w:szCs w:val="24"/>
          <w:lang w:val="it-IT"/>
        </w:rPr>
        <w:t xml:space="preserve">rendicontazione e monitoraggio, si qualifica come una </w:t>
      </w:r>
      <w:r w:rsidRPr="00BE66EC">
        <w:rPr>
          <w:rFonts w:ascii="Cambria(corpo)" w:hAnsi="Cambria(corpo)" w:cs="Arial"/>
          <w:b/>
          <w:bCs/>
          <w:sz w:val="24"/>
          <w:szCs w:val="24"/>
          <w:lang w:val="it-IT"/>
        </w:rPr>
        <w:t>comunicazione di dati tra autonomi titolari del trattamento ai sensi dell’art. 2-ter, comma 4, lett. a) del D.lgs. n. 196/2003</w:t>
      </w:r>
      <w:r w:rsidRPr="00BE66EC">
        <w:rPr>
          <w:rFonts w:ascii="Cambria(corpo)" w:hAnsi="Cambria(corpo)" w:cs="Arial"/>
          <w:sz w:val="24"/>
          <w:szCs w:val="24"/>
          <w:lang w:val="it-IT"/>
        </w:rPr>
        <w:t>, in quanto attività legittimate da un obbligo di legge o dall'esecuzione di un compito di interesse pubblico</w:t>
      </w:r>
      <w:r w:rsidR="00AC2E45">
        <w:rPr>
          <w:rFonts w:ascii="Cambria(corpo)" w:hAnsi="Cambria(corpo)" w:cs="Arial"/>
          <w:sz w:val="24"/>
          <w:szCs w:val="24"/>
          <w:lang w:val="it-IT"/>
        </w:rPr>
        <w:t>.</w:t>
      </w:r>
    </w:p>
    <w:bookmarkEnd w:id="7"/>
    <w:p w14:paraId="03CFBEB0" w14:textId="77777777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ART. 5 - MODALITÀ DI ESECUZIONE</w:t>
      </w:r>
    </w:p>
    <w:p w14:paraId="53D30D59" w14:textId="77777777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Il Soggetto attuatore si impegna a realizzare il Progetto finanziato ed autorizzato integralmente nei termini e con le modalità previste. Ogni variazione, che per cause sopravvenute dovesse rendersi necessaria, deve essere tempestivamente comunicata alla Regione e da quest’ultima autorizzata.  </w:t>
      </w:r>
    </w:p>
    <w:p w14:paraId="62B3FE00" w14:textId="77777777" w:rsidR="00D12FD6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lastRenderedPageBreak/>
        <w:t>Il Soggetto attuatore si impegna a fornire i dati dell’attività finanziata, utilizzando i supporti informatici predisposti dall’AdG regionale.</w:t>
      </w:r>
    </w:p>
    <w:p w14:paraId="25FE41D5" w14:textId="77777777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ART. 6 - INFORMAZIONE E PUBBLICITÀ</w:t>
      </w:r>
    </w:p>
    <w:p w14:paraId="26304034" w14:textId="33B62702" w:rsidR="00D12FD6" w:rsidRPr="00E04EA8" w:rsidRDefault="000C5B0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0C5B06">
        <w:rPr>
          <w:rFonts w:ascii="Cambria(corpo)" w:hAnsi="Cambria(corpo)" w:cs="Arial"/>
          <w:sz w:val="24"/>
          <w:szCs w:val="24"/>
          <w:lang w:val="it-IT"/>
        </w:rPr>
        <w:t>Il Proponente si impegna a rispettare il vigente Regolamento UE e le disposizioni adottate dall’AdG relative al tema di informazione e pubblicità sugli interventi cofinanziati dal Fondo Sociale Europeo Plus 2021-2027</w:t>
      </w:r>
      <w:r w:rsidR="00D12FD6" w:rsidRPr="00E04EA8">
        <w:rPr>
          <w:rFonts w:ascii="Cambria(corpo)" w:hAnsi="Cambria(corpo)" w:cs="Arial"/>
          <w:sz w:val="24"/>
          <w:szCs w:val="24"/>
          <w:lang w:val="it-IT"/>
        </w:rPr>
        <w:t xml:space="preserve">. </w:t>
      </w:r>
    </w:p>
    <w:p w14:paraId="241BCABB" w14:textId="67F54149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Il Soggetto attuatore si impegna altresì ad inserire negli avvisi o bandi di selezione e nei contratti, lo specifico riferimento del finanziamento a valere sul Programma Fondo Sociale Europeo Plus (FSE+) 2021-2027 Obiettivo di Policy 4 “Un’Europa più sociale” Regolamento (UE) n. 2021/1060 Regolamento (UE) n. 2021/1057- Priorità “Inclusione sociale” – </w:t>
      </w:r>
      <w:r w:rsidR="000C5B06" w:rsidRPr="000C5B06">
        <w:rPr>
          <w:rFonts w:ascii="Cambria(corpo)" w:hAnsi="Cambria(corpo)" w:cs="Arial"/>
          <w:sz w:val="24"/>
          <w:szCs w:val="24"/>
          <w:lang w:val="it-IT"/>
        </w:rPr>
        <w:t>Obiettivo specifico: L): “ESO4.12</w:t>
      </w:r>
      <w:r w:rsidRPr="00E04EA8">
        <w:rPr>
          <w:rFonts w:ascii="Cambria(corpo)" w:hAnsi="Cambria(corpo)" w:cs="Arial"/>
          <w:sz w:val="24"/>
          <w:szCs w:val="24"/>
          <w:lang w:val="it-IT"/>
        </w:rPr>
        <w:t>.</w:t>
      </w:r>
    </w:p>
    <w:p w14:paraId="593D387B" w14:textId="77777777" w:rsidR="00D12FD6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Il Soggetto attuatore si impegna infine, ad informare i destinatari sul sostegno ottenuto dai fondi fornendo, sul sito web del beneficiario, una breve descrizione dell'operazione, compresi le finalità ed i risultati, ed evidenziando il sostegno finanziario ricevuto dall'Unione.</w:t>
      </w:r>
    </w:p>
    <w:p w14:paraId="1CACAAA4" w14:textId="6E035409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ART. 7 - RENDICONTAZIONE DELLA SPESA </w:t>
      </w:r>
    </w:p>
    <w:p w14:paraId="71A77976" w14:textId="70E42A37" w:rsidR="004742B8" w:rsidRPr="00666137" w:rsidRDefault="004742B8" w:rsidP="004742B8">
      <w:pPr>
        <w:spacing w:after="0"/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666137">
        <w:rPr>
          <w:rFonts w:ascii="Cambria(corpo)" w:hAnsi="Cambria(corpo)" w:cs="Arial"/>
          <w:sz w:val="24"/>
          <w:szCs w:val="24"/>
          <w:lang w:val="it-IT"/>
        </w:rPr>
        <w:t>In conformità con quanto previsto dall’art. 54 del Regolamento (UE) n. 2021/1060 l’Avviso si attua attraverso lo strumento di semplificazione dei costi con l’applicazione del tasso forfettario del 40% dei costi diretti ammissibili per il personale inerenti:</w:t>
      </w:r>
    </w:p>
    <w:p w14:paraId="74C61505" w14:textId="3B74E7AF" w:rsidR="004742B8" w:rsidRPr="00666137" w:rsidRDefault="004742B8" w:rsidP="004742B8">
      <w:pPr>
        <w:pStyle w:val="Paragrafoelenco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666137">
        <w:rPr>
          <w:rFonts w:ascii="Cambria(corpo)" w:hAnsi="Cambria(corpo)" w:cs="Arial"/>
          <w:sz w:val="24"/>
          <w:szCs w:val="24"/>
          <w:lang w:val="it-IT"/>
        </w:rPr>
        <w:t>A.1 Risorse umane interne (ad esempio, docenti, codocenti tutor, personale amministrativo e ausiliario, progettista</w:t>
      </w:r>
      <w:r w:rsidR="00B2631A">
        <w:rPr>
          <w:rFonts w:ascii="Cambria(corpo)" w:hAnsi="Cambria(corpo)" w:cs="Arial"/>
          <w:sz w:val="24"/>
          <w:szCs w:val="24"/>
          <w:lang w:val="it-IT"/>
        </w:rPr>
        <w:t xml:space="preserve"> ecc</w:t>
      </w:r>
      <w:r w:rsidRPr="00666137">
        <w:rPr>
          <w:rFonts w:ascii="Cambria(corpo)" w:hAnsi="Cambria(corpo)" w:cs="Arial"/>
          <w:sz w:val="24"/>
          <w:szCs w:val="24"/>
          <w:lang w:val="it-IT"/>
        </w:rPr>
        <w:t>);</w:t>
      </w:r>
    </w:p>
    <w:p w14:paraId="6E215EEB" w14:textId="5AEB2CF1" w:rsidR="004742B8" w:rsidRPr="00666137" w:rsidRDefault="004742B8" w:rsidP="004742B8">
      <w:pPr>
        <w:pStyle w:val="Paragrafoelenco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666137">
        <w:rPr>
          <w:rFonts w:ascii="Cambria(corpo)" w:hAnsi="Cambria(corpo)" w:cs="Arial"/>
          <w:sz w:val="24"/>
          <w:szCs w:val="24"/>
          <w:lang w:val="it-IT"/>
        </w:rPr>
        <w:t>A.2 Risorse umane esterne (ad esempio, docenti, codocenti tutor, personale amministrativo e ausiliario, progettista</w:t>
      </w:r>
      <w:r w:rsidR="00B2631A">
        <w:rPr>
          <w:rFonts w:ascii="Cambria(corpo)" w:hAnsi="Cambria(corpo)" w:cs="Arial"/>
          <w:sz w:val="24"/>
          <w:szCs w:val="24"/>
          <w:lang w:val="it-IT"/>
        </w:rPr>
        <w:t xml:space="preserve"> ecc</w:t>
      </w:r>
      <w:r w:rsidRPr="00666137">
        <w:rPr>
          <w:rFonts w:ascii="Cambria(corpo)" w:hAnsi="Cambria(corpo)" w:cs="Arial"/>
          <w:sz w:val="24"/>
          <w:szCs w:val="24"/>
          <w:lang w:val="it-IT"/>
        </w:rPr>
        <w:t>);</w:t>
      </w:r>
    </w:p>
    <w:p w14:paraId="28AE8DD8" w14:textId="77777777" w:rsidR="004742B8" w:rsidRPr="004742B8" w:rsidRDefault="004742B8" w:rsidP="004742B8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Cambria(corpo)" w:hAnsi="Cambria(corpo)" w:cs="Arial" w:hint="eastAsia"/>
          <w:sz w:val="24"/>
          <w:szCs w:val="24"/>
          <w:highlight w:val="cyan"/>
          <w:lang w:val="it-IT"/>
        </w:rPr>
      </w:pPr>
    </w:p>
    <w:p w14:paraId="7E415E7B" w14:textId="3FE93B71" w:rsidR="004742B8" w:rsidRPr="00666137" w:rsidRDefault="004742B8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666137">
        <w:rPr>
          <w:rFonts w:ascii="Cambria(corpo)" w:hAnsi="Cambria(corpo)" w:cs="Arial"/>
          <w:sz w:val="24"/>
          <w:szCs w:val="24"/>
          <w:lang w:val="it-IT"/>
        </w:rPr>
        <w:t xml:space="preserve">Il soggetto attuatore è tenuto a presentare entro e non oltre 60 gg. dal termine dell’attività la rendicontazione delle attività svolte alla Direzione regionale Istruzione, Formazione e Politiche per l’Occupazione – Via R. Raimondi 7 – 00145 Roma obbligatoriamente attraverso il sistema informativo SIGEM, nelle forme di </w:t>
      </w:r>
      <w:r w:rsidR="00666137" w:rsidRPr="00666137">
        <w:rPr>
          <w:rFonts w:ascii="Cambria(corpo)" w:hAnsi="Cambria(corpo)" w:cs="Arial"/>
          <w:sz w:val="24"/>
          <w:szCs w:val="24"/>
          <w:lang w:val="it-IT"/>
        </w:rPr>
        <w:t>cui all’art.</w:t>
      </w:r>
      <w:r w:rsidRPr="00666137">
        <w:rPr>
          <w:rFonts w:ascii="Cambria(corpo)" w:hAnsi="Cambria(corpo)" w:cs="Arial"/>
          <w:sz w:val="24"/>
          <w:szCs w:val="24"/>
          <w:lang w:val="it-IT"/>
        </w:rPr>
        <w:t xml:space="preserve"> 14 dell’Avviso. </w:t>
      </w:r>
    </w:p>
    <w:p w14:paraId="16A55998" w14:textId="26D4A68C" w:rsidR="00D12FD6" w:rsidRDefault="004742B8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666137">
        <w:rPr>
          <w:rFonts w:ascii="Cambria(corpo)" w:hAnsi="Cambria(corpo)" w:cs="Arial"/>
          <w:sz w:val="24"/>
          <w:szCs w:val="24"/>
          <w:lang w:val="it-IT"/>
        </w:rPr>
        <w:t xml:space="preserve">Eventuali proroghe dovranno avere carattere straordinario, essere debitamente motivate e subordinate all’approvazione della struttura regionale </w:t>
      </w:r>
      <w:r w:rsidR="00367DC5" w:rsidRPr="00666137">
        <w:rPr>
          <w:rFonts w:ascii="Cambria(corpo)" w:hAnsi="Cambria(corpo)" w:cs="Arial"/>
          <w:sz w:val="24"/>
          <w:szCs w:val="24"/>
          <w:lang w:val="it-IT"/>
        </w:rPr>
        <w:t>competente. I</w:t>
      </w:r>
      <w:r w:rsidR="00367DC5" w:rsidRPr="00666137">
        <w:rPr>
          <w:rFonts w:ascii="Cambria(corpo)" w:hAnsi="Cambria(corpo)" w:cs="Arial" w:hint="eastAsia"/>
          <w:sz w:val="24"/>
          <w:szCs w:val="24"/>
          <w:lang w:val="it-IT"/>
        </w:rPr>
        <w:t>l</w:t>
      </w:r>
      <w:r w:rsidR="00D12FD6" w:rsidRPr="00666137">
        <w:rPr>
          <w:rFonts w:ascii="Cambria(corpo)" w:hAnsi="Cambria(corpo)" w:cs="Arial"/>
          <w:sz w:val="24"/>
          <w:szCs w:val="24"/>
          <w:lang w:val="it-IT"/>
        </w:rPr>
        <w:t xml:space="preserve"> Soggetto attuatore è consapevole degli obblighi comunitari di certificazione della</w:t>
      </w:r>
      <w:r w:rsidR="00D12FD6" w:rsidRPr="004742B8">
        <w:rPr>
          <w:rFonts w:ascii="Cambria(corpo)" w:hAnsi="Cambria(corpo)" w:cs="Arial"/>
          <w:sz w:val="24"/>
          <w:szCs w:val="24"/>
          <w:lang w:val="it-IT"/>
        </w:rPr>
        <w:t xml:space="preserve"> spesa all’UE che investono la Regione Lazio e che comportano il disimpegno automatico (e quindi la non corresponsione) delle somme non rendicontate nei termini previsti. Il Soggetto attuatore è quindi consapevole della propria </w:t>
      </w:r>
      <w:r w:rsidR="00D12FD6" w:rsidRPr="004742B8">
        <w:rPr>
          <w:rFonts w:ascii="Cambria(corpo)" w:hAnsi="Cambria(corpo)" w:cs="Arial"/>
          <w:sz w:val="24"/>
          <w:szCs w:val="24"/>
          <w:lang w:val="it-IT"/>
        </w:rPr>
        <w:lastRenderedPageBreak/>
        <w:t>responsabilità relativamente al pregiudizio che un invio non puntuale dei dati può arrecare all’Ente pubblico.</w:t>
      </w:r>
    </w:p>
    <w:p w14:paraId="46425CCB" w14:textId="77777777" w:rsidR="002C20B5" w:rsidRPr="00E04EA8" w:rsidRDefault="002C20B5" w:rsidP="002C20B5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C5259F">
        <w:rPr>
          <w:rFonts w:ascii="Cambria(corpo)" w:hAnsi="Cambria(corpo)" w:cs="Arial"/>
          <w:sz w:val="24"/>
          <w:szCs w:val="24"/>
          <w:lang w:val="it-IT"/>
        </w:rPr>
        <w:t>Per la rendicontazione il Proponente è tenuto ad attenersi a quanto previsto dall’avviso pubblico ed in particolare all’ 14.</w:t>
      </w:r>
    </w:p>
    <w:p w14:paraId="606AD8E9" w14:textId="77777777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ART. 8 - MODALITÀ DI EROGAZIONE DEI FINANZIAMENTI</w:t>
      </w:r>
    </w:p>
    <w:p w14:paraId="647901E6" w14:textId="45A2F194" w:rsidR="00BF3A8D" w:rsidRPr="00666137" w:rsidRDefault="00BF3A8D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666137">
        <w:rPr>
          <w:rFonts w:ascii="Cambria(corpo)" w:hAnsi="Cambria(corpo)" w:cs="Arial"/>
          <w:sz w:val="24"/>
          <w:szCs w:val="24"/>
          <w:lang w:val="it-IT"/>
        </w:rPr>
        <w:t>Il Proponente prende atto delle modalità di erogazione dei finanziamenti, come di seguito descritte:</w:t>
      </w:r>
    </w:p>
    <w:p w14:paraId="3FA63611" w14:textId="77777777" w:rsidR="00BF3A8D" w:rsidRPr="00666137" w:rsidRDefault="00BF3A8D" w:rsidP="00BF3A8D">
      <w:pPr>
        <w:pStyle w:val="Paragrafoelenco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666137">
        <w:rPr>
          <w:rFonts w:ascii="Cambria(corpo)" w:hAnsi="Cambria(corpo)" w:cs="Arial"/>
          <w:b/>
          <w:bCs/>
          <w:sz w:val="24"/>
          <w:szCs w:val="24"/>
          <w:lang w:val="it-IT"/>
        </w:rPr>
        <w:t>primo anticipo</w:t>
      </w:r>
      <w:r w:rsidRPr="00666137">
        <w:rPr>
          <w:rFonts w:ascii="Cambria(corpo)" w:hAnsi="Cambria(corpo)" w:cs="Arial"/>
          <w:sz w:val="24"/>
          <w:szCs w:val="24"/>
          <w:lang w:val="it-IT"/>
        </w:rPr>
        <w:t xml:space="preserve"> pari al </w:t>
      </w:r>
      <w:r w:rsidRPr="00666137">
        <w:rPr>
          <w:rFonts w:ascii="Cambria(corpo)" w:hAnsi="Cambria(corpo)" w:cs="Arial"/>
          <w:b/>
          <w:bCs/>
          <w:sz w:val="24"/>
          <w:szCs w:val="24"/>
          <w:lang w:val="it-IT"/>
        </w:rPr>
        <w:t>40%</w:t>
      </w:r>
      <w:r w:rsidRPr="00666137">
        <w:rPr>
          <w:rFonts w:ascii="Cambria(corpo)" w:hAnsi="Cambria(corpo)" w:cs="Arial"/>
          <w:sz w:val="24"/>
          <w:szCs w:val="24"/>
          <w:lang w:val="it-IT"/>
        </w:rPr>
        <w:t xml:space="preserve"> dell’importo ammesso a finanziamento;</w:t>
      </w:r>
    </w:p>
    <w:p w14:paraId="667504D6" w14:textId="66041BEB" w:rsidR="00BF3A8D" w:rsidRPr="00666137" w:rsidRDefault="00BF3A8D" w:rsidP="00BF3A8D">
      <w:pPr>
        <w:pStyle w:val="Paragrafoelenco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666137">
        <w:rPr>
          <w:rFonts w:ascii="Cambria(corpo)" w:hAnsi="Cambria(corpo)" w:cs="Arial"/>
          <w:b/>
          <w:bCs/>
          <w:sz w:val="24"/>
          <w:szCs w:val="24"/>
          <w:lang w:val="it-IT"/>
        </w:rPr>
        <w:t>secondo anticipo</w:t>
      </w:r>
      <w:r w:rsidRPr="00666137">
        <w:rPr>
          <w:rFonts w:ascii="Cambria(corpo)" w:hAnsi="Cambria(corpo)" w:cs="Arial"/>
          <w:sz w:val="24"/>
          <w:szCs w:val="24"/>
          <w:lang w:val="it-IT"/>
        </w:rPr>
        <w:t xml:space="preserve"> pari al </w:t>
      </w:r>
      <w:r w:rsidRPr="00666137">
        <w:rPr>
          <w:rFonts w:ascii="Cambria(corpo)" w:hAnsi="Cambria(corpo)" w:cs="Arial"/>
          <w:b/>
          <w:bCs/>
          <w:sz w:val="24"/>
          <w:szCs w:val="24"/>
          <w:lang w:val="it-IT"/>
        </w:rPr>
        <w:t>40%</w:t>
      </w:r>
      <w:r w:rsidRPr="00666137">
        <w:rPr>
          <w:rFonts w:ascii="Cambria(corpo)" w:hAnsi="Cambria(corpo)" w:cs="Arial"/>
          <w:sz w:val="24"/>
          <w:szCs w:val="24"/>
          <w:lang w:val="it-IT"/>
        </w:rPr>
        <w:t xml:space="preserve"> del finanziamento (in seguito ad avere rendicontato l’80% dell’importo ricevuto a titolo di primo anticipo);</w:t>
      </w:r>
    </w:p>
    <w:p w14:paraId="32477DB4" w14:textId="782F51D6" w:rsidR="00BF3A8D" w:rsidRPr="00666137" w:rsidRDefault="00BF3A8D" w:rsidP="00BF3A8D">
      <w:pPr>
        <w:pStyle w:val="Paragrafoelenco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val="it-IT"/>
        </w:rPr>
      </w:pPr>
      <w:r w:rsidRPr="00666137">
        <w:rPr>
          <w:rFonts w:ascii="Cambria(corpo)" w:hAnsi="Cambria(corpo)" w:cs="Arial"/>
          <w:b/>
          <w:bCs/>
          <w:sz w:val="24"/>
          <w:szCs w:val="24"/>
          <w:lang w:val="it-IT"/>
        </w:rPr>
        <w:t xml:space="preserve">saldo </w:t>
      </w:r>
      <w:r w:rsidRPr="00666137">
        <w:rPr>
          <w:rFonts w:ascii="Cambria(corpo)" w:hAnsi="Cambria(corpo)" w:cs="Arial"/>
          <w:sz w:val="24"/>
          <w:szCs w:val="24"/>
          <w:lang w:val="it-IT"/>
        </w:rPr>
        <w:t>pari all’importo residuo del finanziamento ancora da corrispondere</w:t>
      </w:r>
      <w:r w:rsidRPr="00666137">
        <w:rPr>
          <w:rFonts w:ascii="Tahoma" w:hAnsi="Tahoma" w:cs="Tahoma"/>
          <w:lang w:val="it-IT"/>
        </w:rPr>
        <w:t>.</w:t>
      </w:r>
    </w:p>
    <w:p w14:paraId="1CC6764A" w14:textId="5D523201" w:rsidR="00273B28" w:rsidRPr="00666137" w:rsidRDefault="00273B28" w:rsidP="00710DFD">
      <w:pPr>
        <w:spacing w:before="120" w:after="0"/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666137">
        <w:rPr>
          <w:rFonts w:ascii="Cambria(corpo)" w:hAnsi="Cambria(corpo)" w:cs="Arial"/>
          <w:sz w:val="24"/>
          <w:szCs w:val="24"/>
          <w:lang w:val="it-IT"/>
        </w:rPr>
        <w:t xml:space="preserve">Per l’erogazione degli anticipi e </w:t>
      </w:r>
      <w:r w:rsidR="00640F26" w:rsidRPr="00666137">
        <w:rPr>
          <w:rFonts w:ascii="Cambria(corpo)" w:hAnsi="Cambria(corpo)" w:cs="Arial"/>
          <w:sz w:val="24"/>
          <w:szCs w:val="24"/>
          <w:lang w:val="it-IT"/>
        </w:rPr>
        <w:t>del saldo</w:t>
      </w:r>
      <w:r w:rsidRPr="00666137">
        <w:rPr>
          <w:rFonts w:ascii="Cambria(corpo)" w:hAnsi="Cambria(corpo)" w:cs="Arial"/>
          <w:sz w:val="24"/>
          <w:szCs w:val="24"/>
          <w:lang w:val="it-IT"/>
        </w:rPr>
        <w:t xml:space="preserve"> il soggetto attuatore è tenuto ad attenersi ed </w:t>
      </w:r>
      <w:r w:rsidR="00640F26" w:rsidRPr="00666137">
        <w:rPr>
          <w:rFonts w:ascii="Cambria(corpo)" w:hAnsi="Cambria(corpo)" w:cs="Arial"/>
          <w:sz w:val="24"/>
          <w:szCs w:val="24"/>
          <w:lang w:val="it-IT"/>
        </w:rPr>
        <w:t>a trasmettere</w:t>
      </w:r>
      <w:r w:rsidRPr="00666137">
        <w:rPr>
          <w:rFonts w:ascii="Cambria(corpo)" w:hAnsi="Cambria(corpo)" w:cs="Arial"/>
          <w:sz w:val="24"/>
          <w:szCs w:val="24"/>
          <w:lang w:val="it-IT"/>
        </w:rPr>
        <w:t xml:space="preserve"> quanto previsto </w:t>
      </w:r>
      <w:r w:rsidR="00640F26" w:rsidRPr="00666137">
        <w:rPr>
          <w:rFonts w:ascii="Cambria(corpo)" w:hAnsi="Cambria(corpo)" w:cs="Arial"/>
          <w:sz w:val="24"/>
          <w:szCs w:val="24"/>
          <w:lang w:val="it-IT"/>
        </w:rPr>
        <w:t xml:space="preserve">agli art. </w:t>
      </w:r>
      <w:r w:rsidRPr="00666137">
        <w:rPr>
          <w:rFonts w:ascii="Cambria(corpo)" w:hAnsi="Cambria(corpo)" w:cs="Arial"/>
          <w:sz w:val="24"/>
          <w:szCs w:val="24"/>
          <w:lang w:val="it-IT"/>
        </w:rPr>
        <w:t>13 e 14 dell’Avviso.</w:t>
      </w:r>
    </w:p>
    <w:p w14:paraId="4A8EE2A7" w14:textId="32939E39" w:rsidR="00273B28" w:rsidRDefault="00273B28" w:rsidP="00273B28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666137">
        <w:rPr>
          <w:rFonts w:ascii="Cambria(corpo)" w:hAnsi="Cambria(corpo)" w:cs="Arial"/>
          <w:sz w:val="24"/>
          <w:szCs w:val="24"/>
          <w:lang w:val="it-IT"/>
        </w:rPr>
        <w:t>L’erogazione degli anticipi è subordinata, nel caso di soggetti di diritto privato, alla presentazione di idoneo contratto di fideiussione assicurativa o bancaria, a prima richiesta e senza eccezioni, stipulato a garanzia dell’importo da ricevere a titolo di anticipo.</w:t>
      </w:r>
    </w:p>
    <w:p w14:paraId="3BA2251B" w14:textId="674607FB" w:rsidR="00273B28" w:rsidRPr="00273B28" w:rsidRDefault="00273B28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273B28">
        <w:rPr>
          <w:rFonts w:ascii="Cambria(corpo)" w:hAnsi="Cambria(corpo)" w:cs="Arial"/>
          <w:sz w:val="24"/>
          <w:szCs w:val="24"/>
          <w:lang w:val="it-IT"/>
        </w:rPr>
        <w:t xml:space="preserve">Il </w:t>
      </w:r>
      <w:r w:rsidR="00BB7BDF">
        <w:rPr>
          <w:rFonts w:ascii="Cambria(corpo)" w:hAnsi="Cambria(corpo)" w:cs="Arial"/>
          <w:sz w:val="24"/>
          <w:szCs w:val="24"/>
          <w:lang w:val="it-IT"/>
        </w:rPr>
        <w:t xml:space="preserve">proponente </w:t>
      </w:r>
      <w:r w:rsidRPr="00273B28">
        <w:rPr>
          <w:rFonts w:ascii="Cambria(corpo)" w:hAnsi="Cambria(corpo)" w:cs="Arial"/>
          <w:sz w:val="24"/>
          <w:szCs w:val="24"/>
          <w:lang w:val="it-IT"/>
        </w:rPr>
        <w:t>potrà optare anche per l’erogazione dell’intero contributo a conclusione dell’intervento: in questo caso non è necessaria la presentazione della polizza fideiussoria. L’erogazione del contributo è subordinata all’acquisizione del CUP e alla presenza di un DURC positivo.</w:t>
      </w:r>
    </w:p>
    <w:p w14:paraId="747C9014" w14:textId="3259B638" w:rsidR="006075DD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C5259F">
        <w:rPr>
          <w:rFonts w:ascii="Cambria(corpo)" w:hAnsi="Cambria(corpo)" w:cs="Arial"/>
          <w:sz w:val="24"/>
          <w:szCs w:val="24"/>
          <w:lang w:val="it-IT"/>
        </w:rPr>
        <w:t xml:space="preserve">I pagamenti verranno effettuati sul conto corrente </w:t>
      </w:r>
      <w:r w:rsidR="00273B28" w:rsidRPr="00C5259F">
        <w:rPr>
          <w:rFonts w:ascii="Cambria(corpo)" w:hAnsi="Cambria(corpo)" w:cs="Arial"/>
          <w:sz w:val="24"/>
          <w:szCs w:val="24"/>
          <w:lang w:val="it-IT"/>
        </w:rPr>
        <w:t xml:space="preserve">dedicato </w:t>
      </w:r>
      <w:r w:rsidRPr="00C5259F">
        <w:rPr>
          <w:rFonts w:ascii="Cambria(corpo)" w:hAnsi="Cambria(corpo)" w:cs="Arial"/>
          <w:sz w:val="24"/>
          <w:szCs w:val="24"/>
          <w:lang w:val="it-IT"/>
        </w:rPr>
        <w:t xml:space="preserve">intestato a </w:t>
      </w:r>
      <w:r w:rsidR="003E5763">
        <w:rPr>
          <w:rFonts w:ascii="Cambria(corpo)" w:hAnsi="Cambria(corpo)" w:cs="Arial"/>
          <w:sz w:val="24"/>
          <w:szCs w:val="24"/>
          <w:shd w:val="clear" w:color="auto" w:fill="DBE5F1" w:themeFill="accent1" w:themeFillTint="33"/>
          <w:lang w:val="it-IT"/>
        </w:rPr>
        <w:t>_______________________</w:t>
      </w:r>
      <w:r w:rsidRPr="00C5259F">
        <w:rPr>
          <w:rFonts w:ascii="Cambria(corpo)" w:hAnsi="Cambria(corpo)" w:cs="Arial"/>
          <w:sz w:val="24"/>
          <w:szCs w:val="24"/>
          <w:shd w:val="clear" w:color="auto" w:fill="DBE5F1" w:themeFill="accent1" w:themeFillTint="33"/>
          <w:lang w:val="it-IT"/>
        </w:rPr>
        <w:t xml:space="preserve">, </w:t>
      </w:r>
      <w:r w:rsidRPr="00C5259F">
        <w:rPr>
          <w:rFonts w:ascii="Cambria(corpo)" w:hAnsi="Cambria(corpo)" w:cs="Arial"/>
          <w:sz w:val="24"/>
          <w:szCs w:val="24"/>
          <w:lang w:val="it-IT"/>
        </w:rPr>
        <w:t xml:space="preserve">IBAN </w:t>
      </w:r>
      <w:r w:rsidRPr="00C5259F">
        <w:rPr>
          <w:rFonts w:ascii="Cambria(corpo)" w:hAnsi="Cambria(corpo)" w:cs="Arial"/>
          <w:sz w:val="24"/>
          <w:szCs w:val="24"/>
          <w:shd w:val="clear" w:color="auto" w:fill="DBE5F1" w:themeFill="accent1" w:themeFillTint="33"/>
          <w:lang w:val="it-IT"/>
        </w:rPr>
        <w:t>n.</w:t>
      </w:r>
      <w:r w:rsidR="003E5763">
        <w:rPr>
          <w:rFonts w:ascii="Cambria(corpo)" w:hAnsi="Cambria(corpo)" w:cs="Arial"/>
          <w:sz w:val="24"/>
          <w:szCs w:val="24"/>
          <w:shd w:val="clear" w:color="auto" w:fill="DBE5F1" w:themeFill="accent1" w:themeFillTint="33"/>
          <w:lang w:val="it-IT"/>
        </w:rPr>
        <w:t>______________________________________</w:t>
      </w:r>
      <w:r w:rsidRPr="00710DFD">
        <w:rPr>
          <w:rFonts w:ascii="Cambria(corpo)" w:hAnsi="Cambria(corpo)" w:cs="Arial"/>
          <w:sz w:val="24"/>
          <w:szCs w:val="24"/>
          <w:lang w:val="it-IT"/>
        </w:rPr>
        <w:t xml:space="preserve"> </w:t>
      </w:r>
    </w:p>
    <w:p w14:paraId="36E31A49" w14:textId="5EA7E8ED" w:rsidR="00D12FD6" w:rsidRPr="00710DFD" w:rsidRDefault="00CD3801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Ogni variazione del conto corrente bancario di riferimento deve essere tempestivamente comunicata e inserita su SiGem</w:t>
      </w:r>
      <w:r w:rsidR="00273B28">
        <w:rPr>
          <w:rFonts w:ascii="Cambria(corpo)" w:hAnsi="Cambria(corpo)" w:cs="Arial"/>
          <w:sz w:val="24"/>
          <w:szCs w:val="24"/>
          <w:lang w:val="it-IT"/>
        </w:rPr>
        <w:t>.</w:t>
      </w:r>
    </w:p>
    <w:p w14:paraId="754141CD" w14:textId="7CFB9034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ART. </w:t>
      </w:r>
      <w:r w:rsidR="00427949">
        <w:rPr>
          <w:rFonts w:ascii="Cambria(corpo)" w:hAnsi="Cambria(corpo)" w:cs="Arial"/>
          <w:sz w:val="24"/>
          <w:szCs w:val="24"/>
          <w:lang w:val="it-IT"/>
        </w:rPr>
        <w:t>9</w:t>
      </w: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 - DISCIPLINA DELLE RESTITUZIONI</w:t>
      </w:r>
    </w:p>
    <w:p w14:paraId="436882A1" w14:textId="4D8BD492" w:rsidR="00BB7BDF" w:rsidRPr="00E04EA8" w:rsidRDefault="00BB7BDF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BB7BDF">
        <w:rPr>
          <w:rFonts w:ascii="Cambria(corpo)" w:hAnsi="Cambria(corpo)" w:cs="Arial"/>
          <w:sz w:val="24"/>
          <w:szCs w:val="24"/>
          <w:lang w:val="it-IT"/>
        </w:rPr>
        <w:t xml:space="preserve">Il Proponente si impegna ad effettuare la restituzione delle somme non utilizzate entro 90 gg. dal termine dell’intervento mediante versamento sulle seguenti coordinate: IBAN IT03M0200805255000400000292, Cin: M ABI:02008 CAB:05255 - intestato alla Regione Lazio, con l'indicazione della seguente causale di versamento “Restituzione parte finanziamento non utilizzato del progetto </w:t>
      </w:r>
      <w:r w:rsidR="00F02F15">
        <w:rPr>
          <w:rFonts w:ascii="Cambria(corpo)" w:hAnsi="Cambria(corpo)" w:cs="Arial"/>
          <w:sz w:val="24"/>
          <w:szCs w:val="24"/>
          <w:lang w:val="it-IT"/>
        </w:rPr>
        <w:t>_____________________________</w:t>
      </w:r>
      <w:r w:rsidRPr="00BB7BDF">
        <w:rPr>
          <w:rFonts w:ascii="Cambria(corpo)" w:hAnsi="Cambria(corpo)" w:cs="Arial"/>
          <w:sz w:val="24"/>
          <w:szCs w:val="24"/>
          <w:lang w:val="it-IT"/>
        </w:rPr>
        <w:t xml:space="preserve">. finanziato con </w:t>
      </w:r>
      <w:r w:rsidR="00F02F15">
        <w:rPr>
          <w:rFonts w:ascii="Cambria(corpo)" w:hAnsi="Cambria(corpo)" w:cs="Arial"/>
          <w:sz w:val="24"/>
          <w:szCs w:val="24"/>
          <w:lang w:val="it-IT"/>
        </w:rPr>
        <w:t>D</w:t>
      </w:r>
      <w:r w:rsidRPr="00BB7BDF">
        <w:rPr>
          <w:rFonts w:ascii="Cambria(corpo)" w:hAnsi="Cambria(corpo)" w:cs="Arial"/>
          <w:sz w:val="24"/>
          <w:szCs w:val="24"/>
          <w:lang w:val="it-IT"/>
        </w:rPr>
        <w:t>.</w:t>
      </w:r>
      <w:r w:rsidR="00F02F15">
        <w:rPr>
          <w:rFonts w:ascii="Cambria(corpo)" w:hAnsi="Cambria(corpo)" w:cs="Arial"/>
          <w:sz w:val="24"/>
          <w:szCs w:val="24"/>
          <w:lang w:val="it-IT"/>
        </w:rPr>
        <w:t>D_________</w:t>
      </w:r>
      <w:r w:rsidRPr="00BB7BDF">
        <w:rPr>
          <w:rFonts w:ascii="Cambria(corpo)" w:hAnsi="Cambria(corpo)" w:cs="Arial"/>
          <w:sz w:val="24"/>
          <w:szCs w:val="24"/>
          <w:lang w:val="it-IT"/>
        </w:rPr>
        <w:t xml:space="preserve"> d</w:t>
      </w:r>
      <w:r w:rsidR="00F02F15">
        <w:rPr>
          <w:rFonts w:ascii="Cambria(corpo)" w:hAnsi="Cambria(corpo)" w:cs="Arial"/>
          <w:sz w:val="24"/>
          <w:szCs w:val="24"/>
          <w:lang w:val="it-IT"/>
        </w:rPr>
        <w:t>el ____________</w:t>
      </w:r>
    </w:p>
    <w:p w14:paraId="2BD72E14" w14:textId="543226D7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ART. 1</w:t>
      </w:r>
      <w:r w:rsidR="00427949">
        <w:rPr>
          <w:rFonts w:ascii="Cambria(corpo)" w:hAnsi="Cambria(corpo)" w:cs="Arial"/>
          <w:sz w:val="24"/>
          <w:szCs w:val="24"/>
          <w:lang w:val="it-IT"/>
        </w:rPr>
        <w:t>0</w:t>
      </w: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 – REVOCA</w:t>
      </w:r>
    </w:p>
    <w:p w14:paraId="2C4806CE" w14:textId="3C3823ED" w:rsidR="00BB7BDF" w:rsidRDefault="00BB7BDF" w:rsidP="00BB7BDF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BB7BDF">
        <w:rPr>
          <w:rFonts w:ascii="Cambria(corpo)" w:hAnsi="Cambria(corpo)" w:cs="Arial"/>
          <w:sz w:val="24"/>
          <w:szCs w:val="24"/>
          <w:lang w:val="it-IT"/>
        </w:rPr>
        <w:lastRenderedPageBreak/>
        <w:t>In caso di inosservanza di uno o più obblighi posti a carico del soggetto proponente la Regione</w:t>
      </w:r>
      <w:r>
        <w:rPr>
          <w:rFonts w:ascii="Cambria(corpo)" w:hAnsi="Cambria(corpo)" w:cs="Arial"/>
          <w:sz w:val="24"/>
          <w:szCs w:val="24"/>
          <w:lang w:val="it-IT"/>
        </w:rPr>
        <w:t xml:space="preserve"> </w:t>
      </w:r>
      <w:r w:rsidRPr="00BB7BDF">
        <w:rPr>
          <w:rFonts w:ascii="Cambria(corpo)" w:hAnsi="Cambria(corpo)" w:cs="Arial"/>
          <w:sz w:val="24"/>
          <w:szCs w:val="24"/>
          <w:lang w:val="it-IT"/>
        </w:rPr>
        <w:t>Lazio, previa diffida a adempiere, procede alla revoca del finanziamento ed all’eventuale recupero</w:t>
      </w:r>
      <w:r>
        <w:rPr>
          <w:rFonts w:ascii="Cambria(corpo)" w:hAnsi="Cambria(corpo)" w:cs="Arial"/>
          <w:sz w:val="24"/>
          <w:szCs w:val="24"/>
          <w:lang w:val="it-IT"/>
        </w:rPr>
        <w:t xml:space="preserve"> </w:t>
      </w:r>
      <w:r w:rsidRPr="00BB7BDF">
        <w:rPr>
          <w:rFonts w:ascii="Cambria(corpo)" w:hAnsi="Cambria(corpo)" w:cs="Arial"/>
          <w:sz w:val="24"/>
          <w:szCs w:val="24"/>
          <w:lang w:val="it-IT"/>
        </w:rPr>
        <w:t>delle somme erogate, fatto salvo, in via del tutto eccezionale, il finanziamento calcolato relativo alla</w:t>
      </w:r>
      <w:r>
        <w:rPr>
          <w:rFonts w:ascii="Cambria(corpo)" w:hAnsi="Cambria(corpo)" w:cs="Arial"/>
          <w:sz w:val="24"/>
          <w:szCs w:val="24"/>
          <w:lang w:val="it-IT"/>
        </w:rPr>
        <w:t xml:space="preserve"> </w:t>
      </w:r>
      <w:r w:rsidRPr="00BB7BDF">
        <w:rPr>
          <w:rFonts w:ascii="Cambria(corpo)" w:hAnsi="Cambria(corpo)" w:cs="Arial"/>
          <w:sz w:val="24"/>
          <w:szCs w:val="24"/>
          <w:lang w:val="it-IT"/>
        </w:rPr>
        <w:t>porzione di attività realizzata, solo nel caso in cui tale attività risulti autonomamente utile e</w:t>
      </w:r>
      <w:r>
        <w:rPr>
          <w:rFonts w:ascii="Cambria(corpo)" w:hAnsi="Cambria(corpo)" w:cs="Arial"/>
          <w:sz w:val="24"/>
          <w:szCs w:val="24"/>
          <w:lang w:val="it-IT"/>
        </w:rPr>
        <w:t xml:space="preserve"> </w:t>
      </w:r>
      <w:r w:rsidRPr="00BB7BDF">
        <w:rPr>
          <w:rFonts w:ascii="Cambria(corpo)" w:hAnsi="Cambria(corpo)" w:cs="Arial"/>
          <w:sz w:val="24"/>
          <w:szCs w:val="24"/>
          <w:lang w:val="it-IT"/>
        </w:rPr>
        <w:t>significativa rispetto allo scopo del finanziamento.</w:t>
      </w:r>
    </w:p>
    <w:p w14:paraId="60CA4054" w14:textId="2A8C0A29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ART. 1</w:t>
      </w:r>
      <w:r w:rsidR="00427949">
        <w:rPr>
          <w:rFonts w:ascii="Cambria(corpo)" w:hAnsi="Cambria(corpo)" w:cs="Arial"/>
          <w:sz w:val="24"/>
          <w:szCs w:val="24"/>
          <w:lang w:val="it-IT"/>
        </w:rPr>
        <w:t>1</w:t>
      </w: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 - </w:t>
      </w:r>
      <w:r w:rsidR="00DE5855" w:rsidRPr="00DE5855">
        <w:rPr>
          <w:rFonts w:ascii="Cambria(corpo)" w:hAnsi="Cambria(corpo)" w:cs="Arial"/>
          <w:sz w:val="24"/>
          <w:szCs w:val="24"/>
          <w:lang w:val="it-IT"/>
        </w:rPr>
        <w:t>DIVIETO DI CUMULO</w:t>
      </w:r>
    </w:p>
    <w:p w14:paraId="14C4C0DD" w14:textId="4658D93F" w:rsidR="00BB7BDF" w:rsidRPr="00E04EA8" w:rsidRDefault="00BB7BDF" w:rsidP="00BB7BDF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BB7BDF">
        <w:rPr>
          <w:rFonts w:ascii="Cambria(corpo)" w:hAnsi="Cambria(corpo)" w:cs="Arial"/>
          <w:sz w:val="24"/>
          <w:szCs w:val="24"/>
          <w:lang w:val="it-IT"/>
        </w:rPr>
        <w:t>Il Proponente dichiara di non percepire contributi, finanziamenti, o altre sovvenzioni, comunque</w:t>
      </w:r>
      <w:r>
        <w:rPr>
          <w:rFonts w:ascii="Cambria(corpo)" w:hAnsi="Cambria(corpo)" w:cs="Arial"/>
          <w:sz w:val="24"/>
          <w:szCs w:val="24"/>
          <w:lang w:val="it-IT"/>
        </w:rPr>
        <w:t xml:space="preserve"> </w:t>
      </w:r>
      <w:r w:rsidRPr="00BB7BDF">
        <w:rPr>
          <w:rFonts w:ascii="Cambria(corpo)" w:hAnsi="Cambria(corpo)" w:cs="Arial"/>
          <w:sz w:val="24"/>
          <w:szCs w:val="24"/>
          <w:lang w:val="it-IT"/>
        </w:rPr>
        <w:t xml:space="preserve">denominati, da </w:t>
      </w:r>
      <w:r>
        <w:rPr>
          <w:rFonts w:ascii="Cambria(corpo)" w:hAnsi="Cambria(corpo)" w:cs="Arial"/>
          <w:sz w:val="24"/>
          <w:szCs w:val="24"/>
          <w:lang w:val="it-IT"/>
        </w:rPr>
        <w:t xml:space="preserve">altri </w:t>
      </w:r>
      <w:r w:rsidRPr="00BB7BDF">
        <w:rPr>
          <w:rFonts w:ascii="Cambria(corpo)" w:hAnsi="Cambria(corpo)" w:cs="Arial"/>
          <w:sz w:val="24"/>
          <w:szCs w:val="24"/>
          <w:lang w:val="it-IT"/>
        </w:rPr>
        <w:t>organismi in relazione al progetto presentato.</w:t>
      </w:r>
    </w:p>
    <w:p w14:paraId="4E3D341A" w14:textId="00C92420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ART. 1</w:t>
      </w:r>
      <w:r w:rsidR="00427949">
        <w:rPr>
          <w:rFonts w:ascii="Cambria(corpo)" w:hAnsi="Cambria(corpo)" w:cs="Arial"/>
          <w:sz w:val="24"/>
          <w:szCs w:val="24"/>
          <w:lang w:val="it-IT"/>
        </w:rPr>
        <w:t>2</w:t>
      </w: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 - CLAUSOLA DI ESONERO DI RESPONSABILITÀ</w:t>
      </w:r>
    </w:p>
    <w:p w14:paraId="1D04BA37" w14:textId="77777777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Il Soggetto attuatore si assume la responsabilità:</w:t>
      </w:r>
    </w:p>
    <w:p w14:paraId="5968919E" w14:textId="0642784C" w:rsidR="00D12FD6" w:rsidRPr="00E04EA8" w:rsidRDefault="00D12FD6" w:rsidP="00C66816">
      <w:pPr>
        <w:pStyle w:val="Paragrafoelenco"/>
        <w:numPr>
          <w:ilvl w:val="0"/>
          <w:numId w:val="19"/>
        </w:num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per tutto quanto concerne la realizzazione del progetto;</w:t>
      </w:r>
    </w:p>
    <w:p w14:paraId="1BA738BC" w14:textId="5279A420" w:rsidR="00D12FD6" w:rsidRPr="00E04EA8" w:rsidRDefault="00D12FD6" w:rsidP="00C66816">
      <w:pPr>
        <w:pStyle w:val="Paragrafoelenco"/>
        <w:numPr>
          <w:ilvl w:val="0"/>
          <w:numId w:val="19"/>
        </w:num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in sede civile e in sede penale in caso di infortuni al personale addetto o a terzi.</w:t>
      </w:r>
    </w:p>
    <w:p w14:paraId="79385212" w14:textId="77777777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Il Soggetto attuatore solleva la Regione da qualsiasi responsabilità civile derivante dall'esecuzione di contratti nei confronti dei terzi e per eventuali conseguenti richieste di danni nei confronti della Regione. La responsabilità relativa ai rapporti lavorativi del personale impegnato e ai contratti a qualunque titolo stipulati tra il Soggetto attuatore e terzi fanno capo in modo esclusivo al Soggetto attuatore, che esonera espressamente la Regione da ogni controversia, domanda, chiamata in causa, ragione e pretesa dovesse insorgere.</w:t>
      </w:r>
    </w:p>
    <w:p w14:paraId="00B16B36" w14:textId="187006C0" w:rsidR="00D12FD6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Il Soggetto attuatore si impegna altresì a risarcire la Regione d</w:t>
      </w:r>
      <w:r w:rsidR="00BA0418">
        <w:rPr>
          <w:rFonts w:ascii="Cambria(corpo)" w:hAnsi="Cambria(corpo)" w:cs="Arial"/>
          <w:sz w:val="24"/>
          <w:szCs w:val="24"/>
          <w:lang w:val="it-IT"/>
        </w:rPr>
        <w:t>e</w:t>
      </w:r>
      <w:r w:rsidRPr="00E04EA8">
        <w:rPr>
          <w:rFonts w:ascii="Cambria(corpo)" w:hAnsi="Cambria(corpo)" w:cs="Arial"/>
          <w:sz w:val="24"/>
          <w:szCs w:val="24"/>
          <w:lang w:val="it-IT"/>
        </w:rPr>
        <w:t>l danno causato da ogni inadempimento alle obbligazioni derivanti dal presente Atto unilaterale.</w:t>
      </w:r>
    </w:p>
    <w:p w14:paraId="739D7266" w14:textId="00ECD376" w:rsidR="00B1736B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ART. 1</w:t>
      </w:r>
      <w:r w:rsidR="00427949">
        <w:rPr>
          <w:rFonts w:ascii="Cambria(corpo)" w:hAnsi="Cambria(corpo)" w:cs="Arial"/>
          <w:sz w:val="24"/>
          <w:szCs w:val="24"/>
          <w:lang w:val="it-IT"/>
        </w:rPr>
        <w:t>3</w:t>
      </w: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 - TUTELA DELLA PRIVACY</w:t>
      </w:r>
    </w:p>
    <w:p w14:paraId="65AFD982" w14:textId="518843CA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Tutti i dati personali raccolti dall’Amministrazione nell’ambito della presente procedura verranno trattati in conformità al Regolamento (UE) 2016/679 del Parlamento europeo e del Consiglio del 27 aprile 2016. </w:t>
      </w:r>
    </w:p>
    <w:p w14:paraId="26384142" w14:textId="77777777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Il Titolare del trattamento è la Regione Lazio, con sede in Via Rosa Raimondi Garibaldi 7, 00145 Roma, contattabile come di seguito:</w:t>
      </w:r>
    </w:p>
    <w:p w14:paraId="572C47DC" w14:textId="4AE5B4D8" w:rsidR="00D12FD6" w:rsidRPr="00E04EA8" w:rsidRDefault="00D12FD6" w:rsidP="00544008">
      <w:pPr>
        <w:pStyle w:val="Paragrafoelenco"/>
        <w:numPr>
          <w:ilvl w:val="0"/>
          <w:numId w:val="23"/>
        </w:num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telefono URP-Ufficio Relazioni con il Pubblico: 06/99500</w:t>
      </w:r>
    </w:p>
    <w:p w14:paraId="58CD9651" w14:textId="33C53367" w:rsidR="00D12FD6" w:rsidRPr="00E04EA8" w:rsidRDefault="00D12FD6" w:rsidP="00C66816">
      <w:pPr>
        <w:pStyle w:val="Paragrafoelenco"/>
        <w:numPr>
          <w:ilvl w:val="0"/>
          <w:numId w:val="23"/>
        </w:num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modulo di contatto disponibile alla seguente url: </w:t>
      </w:r>
      <w:hyperlink r:id="rId10" w:history="1">
        <w:r w:rsidR="00544008" w:rsidRPr="00E04EA8">
          <w:rPr>
            <w:rStyle w:val="Collegamentoipertestuale"/>
            <w:rFonts w:ascii="Cambria(corpo)" w:hAnsi="Cambria(corpo)" w:cs="Arial"/>
            <w:sz w:val="24"/>
            <w:szCs w:val="24"/>
            <w:lang w:val="it-IT"/>
          </w:rPr>
          <w:t>https://scriviurpnur.regione.lazio.it/</w:t>
        </w:r>
      </w:hyperlink>
    </w:p>
    <w:p w14:paraId="620C81A2" w14:textId="0E858A1C" w:rsidR="00D12FD6" w:rsidRPr="00E04EA8" w:rsidRDefault="00D12FD6" w:rsidP="00C66816">
      <w:pPr>
        <w:pStyle w:val="Paragrafoelenco"/>
        <w:numPr>
          <w:ilvl w:val="0"/>
          <w:numId w:val="23"/>
        </w:num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e-mail: </w:t>
      </w:r>
      <w:hyperlink r:id="rId11" w:history="1">
        <w:r w:rsidR="00544008" w:rsidRPr="00E04EA8">
          <w:rPr>
            <w:rStyle w:val="Collegamentoipertestuale"/>
            <w:rFonts w:ascii="Cambria(corpo)" w:hAnsi="Cambria(corpo)" w:cs="Arial"/>
            <w:sz w:val="24"/>
            <w:szCs w:val="24"/>
            <w:lang w:val="it-IT"/>
          </w:rPr>
          <w:t>urp@regione.lazio.it</w:t>
        </w:r>
      </w:hyperlink>
    </w:p>
    <w:p w14:paraId="23EBD78A" w14:textId="5509C717" w:rsidR="00544008" w:rsidRPr="00E04EA8" w:rsidRDefault="00D12FD6" w:rsidP="00C66816">
      <w:pPr>
        <w:pStyle w:val="Paragrafoelenco"/>
        <w:numPr>
          <w:ilvl w:val="0"/>
          <w:numId w:val="23"/>
        </w:num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PEC: </w:t>
      </w:r>
      <w:hyperlink r:id="rId12" w:history="1">
        <w:r w:rsidR="00544008" w:rsidRPr="00E04EA8">
          <w:rPr>
            <w:rStyle w:val="Collegamentoipertestuale"/>
            <w:rFonts w:ascii="Cambria(corpo)" w:hAnsi="Cambria(corpo)" w:cs="Arial"/>
            <w:sz w:val="24"/>
            <w:szCs w:val="24"/>
            <w:lang w:val="it-IT"/>
          </w:rPr>
          <w:t>urp@pec.regione.lazio.it</w:t>
        </w:r>
      </w:hyperlink>
    </w:p>
    <w:p w14:paraId="71BFB1F8" w14:textId="0878AC5B" w:rsidR="00D12FD6" w:rsidRPr="00E04EA8" w:rsidRDefault="00544008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0C1708">
        <w:rPr>
          <w:rFonts w:ascii="Cambria(corpo)" w:hAnsi="Cambria(corpo)" w:cs="Arial"/>
          <w:sz w:val="24"/>
          <w:szCs w:val="24"/>
          <w:lang w:val="it-IT"/>
        </w:rPr>
        <w:lastRenderedPageBreak/>
        <w:t>I</w:t>
      </w:r>
      <w:r w:rsidR="00D12FD6" w:rsidRPr="000C1708">
        <w:rPr>
          <w:rFonts w:ascii="Cambria(corpo)" w:hAnsi="Cambria(corpo)" w:cs="Arial"/>
          <w:sz w:val="24"/>
          <w:szCs w:val="24"/>
          <w:lang w:val="it-IT"/>
        </w:rPr>
        <w:t xml:space="preserve">l soggetto attuatore, si impegna a prendere visione degli all’appositi Allegati </w:t>
      </w:r>
      <w:r w:rsidR="000C1708" w:rsidRPr="000C1708">
        <w:rPr>
          <w:rFonts w:ascii="Cambria(corpo)" w:hAnsi="Cambria(corpo)" w:cs="Arial"/>
          <w:sz w:val="24"/>
          <w:szCs w:val="24"/>
          <w:lang w:val="it-IT"/>
        </w:rPr>
        <w:t>D</w:t>
      </w:r>
      <w:r w:rsidR="00D12FD6" w:rsidRPr="000C1708">
        <w:rPr>
          <w:rFonts w:ascii="Cambria(corpo)" w:hAnsi="Cambria(corpo)" w:cs="Arial"/>
          <w:sz w:val="24"/>
          <w:szCs w:val="24"/>
          <w:lang w:val="it-IT"/>
        </w:rPr>
        <w:t xml:space="preserve"> e </w:t>
      </w:r>
      <w:r w:rsidR="000C1708" w:rsidRPr="000C1708">
        <w:rPr>
          <w:rFonts w:ascii="Cambria(corpo)" w:hAnsi="Cambria(corpo)" w:cs="Arial"/>
          <w:sz w:val="24"/>
          <w:szCs w:val="24"/>
          <w:lang w:val="it-IT"/>
        </w:rPr>
        <w:t>E</w:t>
      </w:r>
      <w:r w:rsidR="00D12FD6" w:rsidRPr="000C1708">
        <w:rPr>
          <w:rFonts w:ascii="Cambria(corpo)" w:hAnsi="Cambria(corpo)" w:cs="Arial"/>
          <w:sz w:val="24"/>
          <w:szCs w:val="24"/>
          <w:lang w:val="it-IT"/>
        </w:rPr>
        <w:t xml:space="preserve"> al presente avviso “Informative Privacy”;</w:t>
      </w:r>
    </w:p>
    <w:p w14:paraId="27425C26" w14:textId="7FF9E97B" w:rsidR="000C1708" w:rsidRDefault="000C1708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0C1708">
        <w:rPr>
          <w:rFonts w:ascii="Cambria(corpo)" w:hAnsi="Cambria(corpo)" w:cs="Arial"/>
          <w:sz w:val="24"/>
          <w:szCs w:val="24"/>
          <w:lang w:val="it-IT"/>
        </w:rPr>
        <w:t>I dati forniti (o caricati) in SiGem</w:t>
      </w:r>
      <w:r w:rsidR="00D12FD6" w:rsidRPr="00E04EA8">
        <w:rPr>
          <w:rFonts w:ascii="Cambria(corpo)" w:hAnsi="Cambria(corpo)" w:cs="Arial"/>
          <w:sz w:val="24"/>
          <w:szCs w:val="24"/>
          <w:lang w:val="it-IT"/>
        </w:rPr>
        <w:t>, nell'ambito della domanda di finanziamento saranno inseriti nel sistema ARACHNE, uno strumento informatico integrato sviluppato dalla Commissione europea per l'individuazione degli indicatori di rischio di frode. I dati contenuti nel sistema ARACHNE, finalizzati al calcolo del rischio, saranno soggetti ai vincoli di protezione dei dati e non saranno pubblicati né dall'Autorità di gestione né dai Servizi della Commissione Europea.</w:t>
      </w:r>
    </w:p>
    <w:p w14:paraId="5004CFA7" w14:textId="767985DD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ART. 1</w:t>
      </w:r>
      <w:r w:rsidR="00427949">
        <w:rPr>
          <w:rFonts w:ascii="Cambria(corpo)" w:hAnsi="Cambria(corpo)" w:cs="Arial"/>
          <w:sz w:val="24"/>
          <w:szCs w:val="24"/>
          <w:lang w:val="it-IT"/>
        </w:rPr>
        <w:t>4</w:t>
      </w: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 - TUTELA DELLA RISERVATEZZA</w:t>
      </w:r>
    </w:p>
    <w:p w14:paraId="639F19E0" w14:textId="77777777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Il Soggetto attuatore si impegna ad osservare la massima riservatezza nei confronti delle notizie di qualsiasi natura comunque acquisite nello svolgimento delle attività oggetto del presente Atto unilaterale di impegno.</w:t>
      </w:r>
    </w:p>
    <w:p w14:paraId="348100A7" w14:textId="48E247CC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ART. 1</w:t>
      </w:r>
      <w:r w:rsidR="00427949">
        <w:rPr>
          <w:rFonts w:ascii="Cambria(corpo)" w:hAnsi="Cambria(corpo)" w:cs="Arial"/>
          <w:sz w:val="24"/>
          <w:szCs w:val="24"/>
          <w:lang w:val="it-IT"/>
        </w:rPr>
        <w:t>5</w:t>
      </w: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 - ESENZIONE DA IMPOSTE E TASSE</w:t>
      </w:r>
    </w:p>
    <w:p w14:paraId="5402CE60" w14:textId="77777777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Il presente atto è esente da qualsiasi imposta o tassa.</w:t>
      </w:r>
    </w:p>
    <w:p w14:paraId="0AB40C33" w14:textId="2C2782E0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ART. 1</w:t>
      </w:r>
      <w:r w:rsidR="00427949">
        <w:rPr>
          <w:rFonts w:ascii="Cambria(corpo)" w:hAnsi="Cambria(corpo)" w:cs="Arial"/>
          <w:sz w:val="24"/>
          <w:szCs w:val="24"/>
          <w:lang w:val="it-IT"/>
        </w:rPr>
        <w:t>6</w:t>
      </w: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 - FORO COMPETENTE</w:t>
      </w:r>
    </w:p>
    <w:p w14:paraId="3844B368" w14:textId="77777777" w:rsidR="00D12FD6" w:rsidRPr="00E04EA8" w:rsidRDefault="00D12FD6" w:rsidP="00E85705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Per qualsiasi controversia inerente all’interpretazione, la validità, l'esecuzione del presente atto è competente in via esclusiva il foro di Roma.</w:t>
      </w:r>
    </w:p>
    <w:p w14:paraId="3EA35D12" w14:textId="2F60885B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ART. 1</w:t>
      </w:r>
      <w:r w:rsidR="00427949">
        <w:rPr>
          <w:rFonts w:ascii="Cambria(corpo)" w:hAnsi="Cambria(corpo)" w:cs="Arial"/>
          <w:sz w:val="24"/>
          <w:szCs w:val="24"/>
          <w:lang w:val="it-IT"/>
        </w:rPr>
        <w:t>7</w:t>
      </w:r>
      <w:r w:rsidRPr="00E04EA8">
        <w:rPr>
          <w:rFonts w:ascii="Cambria(corpo)" w:hAnsi="Cambria(corpo)" w:cs="Arial"/>
          <w:sz w:val="24"/>
          <w:szCs w:val="24"/>
          <w:lang w:val="it-IT"/>
        </w:rPr>
        <w:t xml:space="preserve"> - DISPOSIZIONI FINALI</w:t>
      </w:r>
    </w:p>
    <w:p w14:paraId="1C364F89" w14:textId="77777777" w:rsidR="00D12FD6" w:rsidRPr="00E04EA8" w:rsidRDefault="00D12FD6" w:rsidP="00C66816">
      <w:pPr>
        <w:jc w:val="both"/>
        <w:rPr>
          <w:rFonts w:ascii="Cambria(corpo)" w:hAnsi="Cambria(corpo)" w:cs="Arial" w:hint="eastAsia"/>
          <w:sz w:val="24"/>
          <w:szCs w:val="24"/>
          <w:lang w:val="it-IT"/>
        </w:rPr>
      </w:pPr>
      <w:r w:rsidRPr="00E04EA8">
        <w:rPr>
          <w:rFonts w:ascii="Cambria(corpo)" w:hAnsi="Cambria(corpo)" w:cs="Arial"/>
          <w:sz w:val="24"/>
          <w:szCs w:val="24"/>
          <w:lang w:val="it-IT"/>
        </w:rPr>
        <w:t>Per tutto quanto non previsto espressamente dal presente Atto, si fa rinvio alla legislazione vigente in materia.</w:t>
      </w:r>
    </w:p>
    <w:p w14:paraId="1870EF91" w14:textId="77777777" w:rsidR="00D12FD6" w:rsidRDefault="00D12FD6" w:rsidP="00C66816">
      <w:pPr>
        <w:jc w:val="both"/>
        <w:rPr>
          <w:rFonts w:ascii="Cambria(corpo)" w:hAnsi="Cambria(corpo)" w:cs="Arial" w:hint="eastAsia"/>
          <w:b/>
          <w:bCs/>
          <w:sz w:val="24"/>
          <w:szCs w:val="24"/>
          <w:lang w:val="it-IT"/>
        </w:rPr>
      </w:pPr>
      <w:r w:rsidRPr="00E04EA8">
        <w:rPr>
          <w:rFonts w:ascii="Cambria(corpo)" w:hAnsi="Cambria(corpo)" w:cs="Arial"/>
          <w:b/>
          <w:bCs/>
          <w:sz w:val="24"/>
          <w:szCs w:val="24"/>
          <w:lang w:val="it-IT"/>
        </w:rPr>
        <w:t>Letto, confermato e sottoscritto per accettazione</w:t>
      </w:r>
    </w:p>
    <w:p w14:paraId="5138566D" w14:textId="77777777" w:rsidR="00427949" w:rsidRPr="00E04EA8" w:rsidRDefault="00427949" w:rsidP="00C66816">
      <w:pPr>
        <w:jc w:val="both"/>
        <w:rPr>
          <w:rFonts w:ascii="Cambria(corpo)" w:hAnsi="Cambria(corpo)" w:cs="Arial" w:hint="eastAsia"/>
          <w:b/>
          <w:bCs/>
          <w:sz w:val="24"/>
          <w:szCs w:val="24"/>
          <w:lang w:val="it-IT"/>
        </w:rPr>
      </w:pPr>
    </w:p>
    <w:p w14:paraId="54CC64A9" w14:textId="31121EDF" w:rsidR="00562F12" w:rsidRPr="00E04EA8" w:rsidRDefault="00562F12" w:rsidP="00C66816">
      <w:pPr>
        <w:ind w:left="-142"/>
        <w:jc w:val="both"/>
        <w:rPr>
          <w:rFonts w:ascii="Cambria(corpo)" w:hAnsi="Cambria(corpo)" w:cs="Arial" w:hint="eastAsia"/>
          <w:b/>
          <w:sz w:val="24"/>
          <w:szCs w:val="24"/>
          <w:lang w:val="it-IT"/>
        </w:rPr>
      </w:pPr>
      <w:r w:rsidRPr="00E04EA8">
        <w:rPr>
          <w:rFonts w:ascii="Cambria(corpo)" w:hAnsi="Cambria(corpo)" w:cs="Arial"/>
          <w:b/>
          <w:sz w:val="24"/>
          <w:szCs w:val="24"/>
          <w:lang w:val="it-IT"/>
        </w:rPr>
        <w:t xml:space="preserve">Data </w:t>
      </w:r>
      <w:r w:rsidR="00427949">
        <w:rPr>
          <w:rFonts w:ascii="Cambria(corpo)" w:hAnsi="Cambria(corpo)" w:cs="Arial"/>
          <w:b/>
          <w:sz w:val="24"/>
          <w:szCs w:val="24"/>
          <w:lang w:val="it-IT"/>
        </w:rPr>
        <w:t>________________</w:t>
      </w:r>
    </w:p>
    <w:p w14:paraId="34BF6971" w14:textId="77777777" w:rsidR="002C6F2F" w:rsidRPr="00E04EA8" w:rsidRDefault="00DF6E55" w:rsidP="002C6F2F">
      <w:pPr>
        <w:spacing w:before="120" w:after="120"/>
        <w:ind w:left="2880"/>
        <w:jc w:val="both"/>
        <w:rPr>
          <w:rFonts w:ascii="Cambria(corpo)" w:hAnsi="Cambria(corpo)" w:cs="Arial" w:hint="eastAsia"/>
          <w:b/>
          <w:sz w:val="24"/>
          <w:szCs w:val="24"/>
          <w:lang w:val="it-IT"/>
        </w:rPr>
      </w:pPr>
      <w:bookmarkStart w:id="8" w:name="_Hlk224054987"/>
      <w:r w:rsidRPr="00E04EA8">
        <w:rPr>
          <w:rFonts w:ascii="Cambria(corpo)" w:hAnsi="Cambria(corpo)" w:cs="Arial"/>
          <w:b/>
          <w:sz w:val="24"/>
          <w:szCs w:val="24"/>
          <w:lang w:val="it-IT"/>
        </w:rPr>
        <w:t xml:space="preserve">Il Legale Rappresentante </w:t>
      </w:r>
      <w:r w:rsidR="002C6F2F" w:rsidRPr="00E04EA8">
        <w:rPr>
          <w:rFonts w:ascii="Cambria(corpo)" w:hAnsi="Cambria(corpo)" w:cs="Arial"/>
          <w:b/>
          <w:sz w:val="24"/>
          <w:szCs w:val="24"/>
          <w:lang w:val="it-IT"/>
        </w:rPr>
        <w:t>(</w:t>
      </w:r>
      <w:r w:rsidRPr="00E04EA8">
        <w:rPr>
          <w:rFonts w:ascii="Cambria(corpo)" w:hAnsi="Cambria(corpo)" w:cs="Arial"/>
          <w:b/>
          <w:sz w:val="24"/>
          <w:szCs w:val="24"/>
          <w:lang w:val="it-IT"/>
        </w:rPr>
        <w:t>il capofila in caso di reti</w:t>
      </w:r>
      <w:r w:rsidR="002C6F2F" w:rsidRPr="00E04EA8">
        <w:rPr>
          <w:rFonts w:ascii="Cambria(corpo)" w:hAnsi="Cambria(corpo)" w:cs="Arial"/>
          <w:b/>
          <w:sz w:val="24"/>
          <w:szCs w:val="24"/>
          <w:lang w:val="it-IT"/>
        </w:rPr>
        <w:t>)</w:t>
      </w:r>
    </w:p>
    <w:p w14:paraId="4C460035" w14:textId="7617B874" w:rsidR="00DF6E55" w:rsidRDefault="00DF6E55" w:rsidP="002C6F2F">
      <w:pPr>
        <w:spacing w:after="120"/>
        <w:ind w:left="2880"/>
        <w:jc w:val="both"/>
        <w:rPr>
          <w:rFonts w:ascii="Cambria(corpo)" w:hAnsi="Cambria(corpo)" w:cs="Arial" w:hint="eastAsia"/>
          <w:b/>
          <w:sz w:val="24"/>
          <w:szCs w:val="24"/>
          <w:lang w:val="it-IT"/>
        </w:rPr>
      </w:pPr>
      <w:r w:rsidRPr="00E04EA8">
        <w:rPr>
          <w:rFonts w:ascii="Cambria(corpo)" w:hAnsi="Cambria(corpo)" w:cs="Arial"/>
          <w:b/>
          <w:sz w:val="24"/>
          <w:szCs w:val="24"/>
          <w:lang w:val="it-IT"/>
        </w:rPr>
        <w:t xml:space="preserve">     </w:t>
      </w:r>
      <w:r w:rsidR="002C6F2F" w:rsidRPr="00E04EA8">
        <w:rPr>
          <w:rFonts w:ascii="Cambria(corpo)" w:hAnsi="Cambria(corpo)" w:cs="Arial"/>
          <w:b/>
          <w:sz w:val="24"/>
          <w:szCs w:val="24"/>
          <w:lang w:val="it-IT"/>
        </w:rPr>
        <w:t xml:space="preserve">                      </w:t>
      </w:r>
      <w:r w:rsidRPr="00E04EA8">
        <w:rPr>
          <w:rFonts w:ascii="Cambria(corpo)" w:hAnsi="Cambria(corpo)" w:cs="Arial"/>
          <w:b/>
          <w:sz w:val="24"/>
          <w:szCs w:val="24"/>
          <w:lang w:val="it-IT"/>
        </w:rPr>
        <w:t xml:space="preserve">(firma digitale) </w:t>
      </w:r>
      <w:bookmarkEnd w:id="8"/>
    </w:p>
    <w:p w14:paraId="58D9CB82" w14:textId="77777777" w:rsidR="007414E6" w:rsidRDefault="007414E6" w:rsidP="002C6F2F">
      <w:pPr>
        <w:spacing w:after="120"/>
        <w:ind w:left="2880"/>
        <w:jc w:val="both"/>
        <w:rPr>
          <w:rFonts w:ascii="Cambria(corpo)" w:hAnsi="Cambria(corpo)" w:cs="Arial" w:hint="eastAsia"/>
          <w:b/>
          <w:sz w:val="24"/>
          <w:szCs w:val="24"/>
          <w:lang w:val="it-IT"/>
        </w:rPr>
      </w:pPr>
    </w:p>
    <w:p w14:paraId="0917AFE3" w14:textId="77777777" w:rsidR="00B91734" w:rsidRDefault="00B91734" w:rsidP="002C6F2F">
      <w:pPr>
        <w:spacing w:after="120"/>
        <w:ind w:left="2880"/>
        <w:jc w:val="both"/>
        <w:rPr>
          <w:rFonts w:ascii="Cambria(corpo)" w:hAnsi="Cambria(corpo)" w:cs="Arial" w:hint="eastAsia"/>
          <w:b/>
          <w:sz w:val="24"/>
          <w:szCs w:val="24"/>
          <w:lang w:val="it-IT"/>
        </w:rPr>
      </w:pPr>
    </w:p>
    <w:p w14:paraId="1A331BD4" w14:textId="77777777" w:rsidR="00B91734" w:rsidRDefault="00B91734" w:rsidP="002C6F2F">
      <w:pPr>
        <w:spacing w:after="120"/>
        <w:ind w:left="2880"/>
        <w:jc w:val="both"/>
        <w:rPr>
          <w:rFonts w:ascii="Cambria(corpo)" w:hAnsi="Cambria(corpo)" w:cs="Arial" w:hint="eastAsia"/>
          <w:b/>
          <w:sz w:val="24"/>
          <w:szCs w:val="24"/>
          <w:lang w:val="it-IT"/>
        </w:rPr>
      </w:pPr>
    </w:p>
    <w:p w14:paraId="0ABB49AF" w14:textId="77777777" w:rsidR="00B91734" w:rsidRDefault="00B91734" w:rsidP="002C6F2F">
      <w:pPr>
        <w:spacing w:after="120"/>
        <w:ind w:left="2880"/>
        <w:jc w:val="both"/>
        <w:rPr>
          <w:rFonts w:ascii="Cambria(corpo)" w:hAnsi="Cambria(corpo)" w:cs="Arial" w:hint="eastAsia"/>
          <w:b/>
          <w:sz w:val="24"/>
          <w:szCs w:val="24"/>
          <w:lang w:val="it-IT"/>
        </w:rPr>
      </w:pPr>
    </w:p>
    <w:p w14:paraId="597A7B6F" w14:textId="64FD9FD2" w:rsidR="007414E6" w:rsidRPr="00D0260C" w:rsidRDefault="007414E6" w:rsidP="007414E6">
      <w:pPr>
        <w:spacing w:after="120"/>
        <w:rPr>
          <w:b/>
          <w:bCs/>
          <w:sz w:val="28"/>
          <w:szCs w:val="28"/>
          <w:lang w:val="it-IT"/>
        </w:rPr>
      </w:pPr>
      <w:r w:rsidRPr="00D0260C">
        <w:rPr>
          <w:b/>
          <w:bCs/>
          <w:sz w:val="28"/>
          <w:szCs w:val="28"/>
          <w:lang w:val="it-IT"/>
        </w:rPr>
        <w:lastRenderedPageBreak/>
        <w:t xml:space="preserve">Modulo 5 – Clausole di Esclusione </w:t>
      </w:r>
    </w:p>
    <w:p w14:paraId="17841059" w14:textId="77777777" w:rsidR="007414E6" w:rsidRPr="00D0260C" w:rsidRDefault="007414E6" w:rsidP="007414E6">
      <w:pPr>
        <w:spacing w:before="120"/>
        <w:rPr>
          <w:b/>
          <w:bCs/>
          <w:sz w:val="24"/>
          <w:szCs w:val="24"/>
          <w:lang w:val="it-IT"/>
        </w:rPr>
      </w:pPr>
      <w:r w:rsidRPr="00D0260C">
        <w:rPr>
          <w:b/>
          <w:bCs/>
          <w:sz w:val="24"/>
          <w:szCs w:val="24"/>
          <w:lang w:val="it-IT"/>
        </w:rPr>
        <w:t>Motivi di esclusione formale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61"/>
        <w:gridCol w:w="4259"/>
        <w:gridCol w:w="1310"/>
      </w:tblGrid>
      <w:tr w:rsidR="007414E6" w:rsidRPr="00D0260C" w14:paraId="2FEFC26A" w14:textId="77777777" w:rsidTr="00D0260C">
        <w:trPr>
          <w:tblHeader/>
          <w:tblCellSpacing w:w="15" w:type="dxa"/>
        </w:trPr>
        <w:tc>
          <w:tcPr>
            <w:tcW w:w="3352" w:type="dxa"/>
            <w:shd w:val="clear" w:color="auto" w:fill="DBE5F1" w:themeFill="accent1" w:themeFillTint="33"/>
            <w:vAlign w:val="center"/>
            <w:hideMark/>
          </w:tcPr>
          <w:p w14:paraId="4073D8FC" w14:textId="77777777" w:rsidR="007414E6" w:rsidRPr="00D0260C" w:rsidRDefault="007414E6" w:rsidP="0094006D">
            <w:pPr>
              <w:rPr>
                <w:rFonts w:ascii="Cambria" w:hAnsi="Cambria" w:cs="Tahoma"/>
                <w:b/>
                <w:bCs/>
                <w:lang w:val="it-IT" w:eastAsia="it-IT"/>
              </w:rPr>
            </w:pPr>
            <w:r w:rsidRPr="00D0260C">
              <w:rPr>
                <w:rFonts w:ascii="Cambria" w:hAnsi="Cambria" w:cs="Tahoma"/>
                <w:b/>
                <w:bCs/>
                <w:lang w:val="it-IT" w:eastAsia="it-IT"/>
              </w:rPr>
              <w:t>Requisito di ammissibilità</w:t>
            </w:r>
          </w:p>
        </w:tc>
        <w:tc>
          <w:tcPr>
            <w:tcW w:w="4888" w:type="dxa"/>
            <w:shd w:val="clear" w:color="auto" w:fill="DBE5F1" w:themeFill="accent1" w:themeFillTint="33"/>
          </w:tcPr>
          <w:p w14:paraId="37580D4B" w14:textId="77777777" w:rsidR="007414E6" w:rsidRPr="00D0260C" w:rsidRDefault="007414E6" w:rsidP="0094006D">
            <w:pPr>
              <w:jc w:val="center"/>
              <w:rPr>
                <w:rFonts w:ascii="Cambria" w:hAnsi="Cambria" w:cs="Tahoma"/>
                <w:b/>
                <w:bCs/>
                <w:lang w:val="it-IT" w:eastAsia="it-IT"/>
              </w:rPr>
            </w:pPr>
            <w:r w:rsidRPr="00D0260C">
              <w:rPr>
                <w:rFonts w:ascii="Cambria" w:hAnsi="Cambria" w:cs="Tahoma"/>
                <w:b/>
                <w:bCs/>
                <w:lang w:val="it-IT" w:eastAsia="it-IT"/>
              </w:rPr>
              <w:t>Cause di non ammissibilità</w:t>
            </w:r>
          </w:p>
        </w:tc>
        <w:tc>
          <w:tcPr>
            <w:tcW w:w="1409" w:type="dxa"/>
            <w:shd w:val="clear" w:color="auto" w:fill="DBE5F1" w:themeFill="accent1" w:themeFillTint="33"/>
            <w:vAlign w:val="center"/>
            <w:hideMark/>
          </w:tcPr>
          <w:p w14:paraId="4802D69B" w14:textId="77777777" w:rsidR="007414E6" w:rsidRPr="00D0260C" w:rsidRDefault="007414E6" w:rsidP="0094006D">
            <w:pPr>
              <w:jc w:val="center"/>
              <w:rPr>
                <w:rFonts w:ascii="Cambria" w:hAnsi="Cambria" w:cs="Tahoma"/>
                <w:b/>
                <w:bCs/>
                <w:lang w:val="it-IT" w:eastAsia="it-IT"/>
              </w:rPr>
            </w:pPr>
            <w:r w:rsidRPr="00D0260C">
              <w:rPr>
                <w:rFonts w:ascii="Cambria" w:hAnsi="Cambria" w:cs="Tahoma"/>
                <w:b/>
                <w:bCs/>
                <w:lang w:val="it-IT" w:eastAsia="it-IT"/>
              </w:rPr>
              <w:t>Codice</w:t>
            </w:r>
          </w:p>
        </w:tc>
      </w:tr>
      <w:tr w:rsidR="007414E6" w:rsidRPr="00D0260C" w14:paraId="387B7E3C" w14:textId="77777777" w:rsidTr="0094006D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1C0228A3" w14:textId="77777777" w:rsidR="007414E6" w:rsidRPr="00D0260C" w:rsidRDefault="007414E6" w:rsidP="0094006D">
            <w:pPr>
              <w:rPr>
                <w:sz w:val="24"/>
                <w:szCs w:val="24"/>
                <w:lang w:val="it-IT"/>
              </w:rPr>
            </w:pPr>
            <w:r w:rsidRPr="00D0260C">
              <w:rPr>
                <w:sz w:val="24"/>
                <w:szCs w:val="24"/>
                <w:lang w:val="it-IT"/>
              </w:rPr>
              <w:t>Rispetto dei termini di presentazione</w:t>
            </w:r>
          </w:p>
        </w:tc>
        <w:tc>
          <w:tcPr>
            <w:tcW w:w="4888" w:type="dxa"/>
          </w:tcPr>
          <w:p w14:paraId="19DDBDAC" w14:textId="77777777" w:rsidR="007414E6" w:rsidRPr="00D0260C" w:rsidRDefault="007414E6" w:rsidP="0094006D">
            <w:pPr>
              <w:rPr>
                <w:sz w:val="24"/>
                <w:szCs w:val="24"/>
                <w:lang w:val="it-IT"/>
              </w:rPr>
            </w:pPr>
            <w:r w:rsidRPr="00D0260C">
              <w:rPr>
                <w:sz w:val="24"/>
                <w:szCs w:val="24"/>
                <w:lang w:val="it-IT"/>
              </w:rPr>
              <w:t>Mancato rispetto dei termini di presentazione prevista (Paragrafo 9)</w:t>
            </w:r>
          </w:p>
        </w:tc>
        <w:tc>
          <w:tcPr>
            <w:tcW w:w="1409" w:type="dxa"/>
            <w:vAlign w:val="center"/>
            <w:hideMark/>
          </w:tcPr>
          <w:p w14:paraId="6AC23BC2" w14:textId="77777777" w:rsidR="007414E6" w:rsidRPr="00D0260C" w:rsidRDefault="007414E6" w:rsidP="0094006D">
            <w:pPr>
              <w:jc w:val="center"/>
              <w:rPr>
                <w:sz w:val="24"/>
                <w:szCs w:val="24"/>
                <w:lang w:val="it-IT"/>
              </w:rPr>
            </w:pPr>
            <w:r w:rsidRPr="00D0260C">
              <w:rPr>
                <w:sz w:val="24"/>
                <w:szCs w:val="24"/>
                <w:lang w:val="it-IT"/>
              </w:rPr>
              <w:t>1</w:t>
            </w:r>
          </w:p>
        </w:tc>
      </w:tr>
      <w:tr w:rsidR="007414E6" w:rsidRPr="00D0260C" w14:paraId="1A325CA7" w14:textId="77777777" w:rsidTr="0094006D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74A687D4" w14:textId="77777777" w:rsidR="007414E6" w:rsidRPr="00D0260C" w:rsidRDefault="007414E6" w:rsidP="0094006D">
            <w:pPr>
              <w:rPr>
                <w:sz w:val="24"/>
                <w:szCs w:val="24"/>
                <w:lang w:val="it-IT"/>
              </w:rPr>
            </w:pPr>
            <w:r w:rsidRPr="00D0260C">
              <w:rPr>
                <w:sz w:val="24"/>
                <w:szCs w:val="24"/>
                <w:lang w:val="it-IT"/>
              </w:rPr>
              <w:t>Rispetto delle modalità di presentazione</w:t>
            </w:r>
          </w:p>
        </w:tc>
        <w:tc>
          <w:tcPr>
            <w:tcW w:w="4888" w:type="dxa"/>
          </w:tcPr>
          <w:p w14:paraId="33B5CD86" w14:textId="77777777" w:rsidR="007414E6" w:rsidRPr="00D0260C" w:rsidRDefault="007414E6" w:rsidP="0094006D">
            <w:pPr>
              <w:rPr>
                <w:sz w:val="24"/>
                <w:szCs w:val="24"/>
                <w:lang w:val="it-IT"/>
              </w:rPr>
            </w:pPr>
            <w:r w:rsidRPr="00D0260C">
              <w:rPr>
                <w:sz w:val="24"/>
                <w:szCs w:val="24"/>
                <w:lang w:val="it-IT"/>
              </w:rPr>
              <w:t>Progetto esecutivo presentato con modalità diverse da quelle previste (Paragrafo 9.1)</w:t>
            </w:r>
          </w:p>
        </w:tc>
        <w:tc>
          <w:tcPr>
            <w:tcW w:w="1409" w:type="dxa"/>
            <w:vAlign w:val="center"/>
            <w:hideMark/>
          </w:tcPr>
          <w:p w14:paraId="609A4ABF" w14:textId="77777777" w:rsidR="007414E6" w:rsidRPr="00D0260C" w:rsidRDefault="007414E6" w:rsidP="0094006D">
            <w:pPr>
              <w:jc w:val="center"/>
              <w:rPr>
                <w:sz w:val="24"/>
                <w:szCs w:val="24"/>
                <w:lang w:val="it-IT"/>
              </w:rPr>
            </w:pPr>
            <w:r w:rsidRPr="00D0260C">
              <w:rPr>
                <w:sz w:val="24"/>
                <w:szCs w:val="24"/>
                <w:lang w:val="it-IT"/>
              </w:rPr>
              <w:t>2</w:t>
            </w:r>
          </w:p>
        </w:tc>
      </w:tr>
      <w:tr w:rsidR="007414E6" w:rsidRPr="00D0260C" w14:paraId="33FED8CB" w14:textId="77777777" w:rsidTr="0094006D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19192F4A" w14:textId="77777777" w:rsidR="007414E6" w:rsidRPr="00D0260C" w:rsidRDefault="007414E6" w:rsidP="0094006D">
            <w:pPr>
              <w:rPr>
                <w:sz w:val="24"/>
                <w:szCs w:val="24"/>
                <w:lang w:val="it-IT"/>
              </w:rPr>
            </w:pPr>
            <w:r w:rsidRPr="00D0260C">
              <w:rPr>
                <w:sz w:val="24"/>
                <w:szCs w:val="24"/>
                <w:lang w:val="it-IT"/>
              </w:rPr>
              <w:t>Correttezza della documentazione</w:t>
            </w:r>
          </w:p>
        </w:tc>
        <w:tc>
          <w:tcPr>
            <w:tcW w:w="4888" w:type="dxa"/>
          </w:tcPr>
          <w:p w14:paraId="7637DB55" w14:textId="77777777" w:rsidR="007414E6" w:rsidRPr="00D0260C" w:rsidRDefault="007414E6" w:rsidP="0094006D">
            <w:pPr>
              <w:rPr>
                <w:sz w:val="24"/>
                <w:szCs w:val="24"/>
                <w:lang w:val="it-IT"/>
              </w:rPr>
            </w:pPr>
            <w:r w:rsidRPr="00D0260C">
              <w:rPr>
                <w:sz w:val="24"/>
                <w:szCs w:val="24"/>
                <w:lang w:val="it-IT"/>
              </w:rPr>
              <w:t>Mancato utilizzo dei modelli previsti per la presentazione della candidatura (Paragrafo 9.2).</w:t>
            </w:r>
          </w:p>
          <w:p w14:paraId="57E64796" w14:textId="77777777" w:rsidR="007414E6" w:rsidRPr="00D0260C" w:rsidRDefault="007414E6" w:rsidP="0094006D">
            <w:pPr>
              <w:rPr>
                <w:sz w:val="24"/>
                <w:szCs w:val="24"/>
                <w:lang w:val="it-IT"/>
              </w:rPr>
            </w:pPr>
            <w:r w:rsidRPr="00D0260C">
              <w:rPr>
                <w:sz w:val="24"/>
                <w:szCs w:val="24"/>
                <w:lang w:val="it-IT"/>
              </w:rPr>
              <w:t>Mancata o incompleta compilazione degli Allegati (Paragrafo 9.2 e 10.1)</w:t>
            </w:r>
          </w:p>
        </w:tc>
        <w:tc>
          <w:tcPr>
            <w:tcW w:w="1409" w:type="dxa"/>
            <w:vAlign w:val="center"/>
            <w:hideMark/>
          </w:tcPr>
          <w:p w14:paraId="38551B23" w14:textId="77777777" w:rsidR="007414E6" w:rsidRPr="00D0260C" w:rsidRDefault="007414E6" w:rsidP="0094006D">
            <w:pPr>
              <w:jc w:val="center"/>
              <w:rPr>
                <w:sz w:val="24"/>
                <w:szCs w:val="24"/>
                <w:lang w:val="it-IT"/>
              </w:rPr>
            </w:pPr>
            <w:r w:rsidRPr="00D0260C">
              <w:rPr>
                <w:sz w:val="24"/>
                <w:szCs w:val="24"/>
                <w:lang w:val="it-IT"/>
              </w:rPr>
              <w:t>3</w:t>
            </w:r>
          </w:p>
        </w:tc>
      </w:tr>
      <w:tr w:rsidR="007414E6" w:rsidRPr="00D0260C" w14:paraId="1193BFF0" w14:textId="77777777" w:rsidTr="0094006D">
        <w:trPr>
          <w:tblCellSpacing w:w="15" w:type="dxa"/>
        </w:trPr>
        <w:tc>
          <w:tcPr>
            <w:tcW w:w="3352" w:type="dxa"/>
            <w:vAlign w:val="center"/>
            <w:hideMark/>
          </w:tcPr>
          <w:p w14:paraId="52CFBDBC" w14:textId="77777777" w:rsidR="007414E6" w:rsidRPr="00D0260C" w:rsidRDefault="007414E6" w:rsidP="0094006D">
            <w:pPr>
              <w:autoSpaceDE w:val="0"/>
              <w:autoSpaceDN w:val="0"/>
              <w:adjustRightInd w:val="0"/>
              <w:spacing w:before="120"/>
              <w:rPr>
                <w:sz w:val="24"/>
                <w:szCs w:val="24"/>
                <w:lang w:val="it-IT"/>
              </w:rPr>
            </w:pPr>
            <w:r w:rsidRPr="00D0260C">
              <w:rPr>
                <w:sz w:val="24"/>
                <w:szCs w:val="24"/>
                <w:lang w:val="it-IT"/>
              </w:rPr>
              <w:t>Correttezza della documentazione</w:t>
            </w:r>
          </w:p>
        </w:tc>
        <w:tc>
          <w:tcPr>
            <w:tcW w:w="4888" w:type="dxa"/>
          </w:tcPr>
          <w:p w14:paraId="06AEB4E9" w14:textId="1C11CC56" w:rsidR="007414E6" w:rsidRPr="00D0260C" w:rsidRDefault="007414E6" w:rsidP="0094006D">
            <w:pPr>
              <w:rPr>
                <w:sz w:val="24"/>
                <w:szCs w:val="24"/>
                <w:lang w:val="it-IT"/>
              </w:rPr>
            </w:pPr>
            <w:r w:rsidRPr="00D0260C">
              <w:rPr>
                <w:sz w:val="24"/>
                <w:szCs w:val="24"/>
                <w:lang w:val="it-IT"/>
              </w:rPr>
              <w:t>Presentazione della documentazione (allegati A, B, C) priv</w:t>
            </w:r>
            <w:r w:rsidR="00F97B44">
              <w:rPr>
                <w:sz w:val="24"/>
                <w:szCs w:val="24"/>
                <w:lang w:val="it-IT"/>
              </w:rPr>
              <w:t>a</w:t>
            </w:r>
            <w:r w:rsidRPr="00D0260C">
              <w:rPr>
                <w:sz w:val="24"/>
                <w:szCs w:val="24"/>
                <w:lang w:val="it-IT"/>
              </w:rPr>
              <w:t xml:space="preserve"> di firma digitale valida (Paragrafo 9.2 e 10.1)</w:t>
            </w:r>
          </w:p>
        </w:tc>
        <w:tc>
          <w:tcPr>
            <w:tcW w:w="1409" w:type="dxa"/>
            <w:vAlign w:val="center"/>
            <w:hideMark/>
          </w:tcPr>
          <w:p w14:paraId="775EF96D" w14:textId="77777777" w:rsidR="007414E6" w:rsidRPr="00D0260C" w:rsidRDefault="007414E6" w:rsidP="0094006D">
            <w:pPr>
              <w:jc w:val="center"/>
              <w:rPr>
                <w:sz w:val="24"/>
                <w:szCs w:val="24"/>
                <w:lang w:val="it-IT"/>
              </w:rPr>
            </w:pPr>
            <w:r w:rsidRPr="00D0260C">
              <w:rPr>
                <w:sz w:val="24"/>
                <w:szCs w:val="24"/>
                <w:lang w:val="it-IT"/>
              </w:rPr>
              <w:t>4</w:t>
            </w:r>
          </w:p>
        </w:tc>
      </w:tr>
      <w:tr w:rsidR="007414E6" w:rsidRPr="00D0260C" w14:paraId="2E39BEB4" w14:textId="77777777" w:rsidTr="00D0260C">
        <w:trPr>
          <w:trHeight w:val="1169"/>
          <w:tblCellSpacing w:w="15" w:type="dxa"/>
        </w:trPr>
        <w:tc>
          <w:tcPr>
            <w:tcW w:w="3352" w:type="dxa"/>
            <w:vAlign w:val="center"/>
          </w:tcPr>
          <w:p w14:paraId="6C371F0B" w14:textId="77777777" w:rsidR="007414E6" w:rsidRPr="00D0260C" w:rsidRDefault="007414E6" w:rsidP="0094006D">
            <w:pPr>
              <w:spacing w:before="120"/>
              <w:rPr>
                <w:sz w:val="24"/>
                <w:szCs w:val="24"/>
                <w:lang w:val="it-IT"/>
              </w:rPr>
            </w:pPr>
            <w:r w:rsidRPr="00D0260C">
              <w:rPr>
                <w:sz w:val="24"/>
                <w:szCs w:val="24"/>
                <w:lang w:val="it-IT"/>
              </w:rPr>
              <w:t>Completezza della documentazione</w:t>
            </w:r>
          </w:p>
        </w:tc>
        <w:tc>
          <w:tcPr>
            <w:tcW w:w="4888" w:type="dxa"/>
          </w:tcPr>
          <w:p w14:paraId="19AEE66E" w14:textId="77777777" w:rsidR="007414E6" w:rsidRPr="00D0260C" w:rsidRDefault="007414E6" w:rsidP="0094006D">
            <w:pPr>
              <w:rPr>
                <w:sz w:val="24"/>
                <w:szCs w:val="24"/>
                <w:lang w:val="it-IT"/>
              </w:rPr>
            </w:pPr>
            <w:r w:rsidRPr="00D0260C">
              <w:rPr>
                <w:sz w:val="24"/>
                <w:szCs w:val="24"/>
                <w:lang w:val="it-IT"/>
              </w:rPr>
              <w:t>Mancanza, incompletezza o illeggibilità della documentazione richiesta, tale da non consentire la corretta istruttoria della domanda (Paragrafo 9)</w:t>
            </w:r>
          </w:p>
        </w:tc>
        <w:tc>
          <w:tcPr>
            <w:tcW w:w="1409" w:type="dxa"/>
            <w:vAlign w:val="center"/>
          </w:tcPr>
          <w:p w14:paraId="65CAC022" w14:textId="77777777" w:rsidR="007414E6" w:rsidRPr="00D0260C" w:rsidRDefault="007414E6" w:rsidP="0094006D">
            <w:pPr>
              <w:jc w:val="center"/>
              <w:rPr>
                <w:sz w:val="24"/>
                <w:szCs w:val="24"/>
                <w:lang w:val="it-IT"/>
              </w:rPr>
            </w:pPr>
            <w:r w:rsidRPr="00D0260C">
              <w:rPr>
                <w:sz w:val="24"/>
                <w:szCs w:val="24"/>
                <w:lang w:val="it-IT"/>
              </w:rPr>
              <w:t>5</w:t>
            </w:r>
          </w:p>
        </w:tc>
      </w:tr>
    </w:tbl>
    <w:p w14:paraId="4E421BC6" w14:textId="77777777" w:rsidR="00141D98" w:rsidRPr="00141D98" w:rsidRDefault="00141D98" w:rsidP="00141D98">
      <w:pPr>
        <w:spacing w:before="120" w:after="0"/>
        <w:jc w:val="both"/>
        <w:rPr>
          <w:sz w:val="16"/>
          <w:szCs w:val="16"/>
          <w:lang w:val="it-IT"/>
        </w:rPr>
      </w:pPr>
    </w:p>
    <w:p w14:paraId="7855DDDF" w14:textId="756F69FE" w:rsidR="007414E6" w:rsidRPr="00D0260C" w:rsidRDefault="007414E6" w:rsidP="00141D98">
      <w:pPr>
        <w:spacing w:before="120" w:after="0"/>
        <w:jc w:val="both"/>
        <w:rPr>
          <w:sz w:val="24"/>
          <w:szCs w:val="24"/>
          <w:lang w:val="it-IT"/>
        </w:rPr>
      </w:pPr>
      <w:r w:rsidRPr="00D0260C">
        <w:rPr>
          <w:sz w:val="24"/>
          <w:szCs w:val="24"/>
          <w:lang w:val="it-IT"/>
        </w:rPr>
        <w:t>Il mancato rispetto dei requisiti di ammissibilità nn. 1, 2,3,4 e 5 del precedente capoverso comporta motivo di esclusione e, conseguentemente, non prevede l’attivazione della procedura di cui all’articolo 10bis della legge n. 241/1990 ss.mm.ii. (“Comunicazione dei motivi ostativi all'accoglimento dell'istanza”).</w:t>
      </w:r>
    </w:p>
    <w:p w14:paraId="737ECF42" w14:textId="2D07FB45" w:rsidR="007414E6" w:rsidRPr="00D0260C" w:rsidRDefault="007414E6" w:rsidP="003A305A">
      <w:pPr>
        <w:spacing w:before="120" w:after="120"/>
        <w:jc w:val="both"/>
        <w:rPr>
          <w:sz w:val="24"/>
          <w:szCs w:val="24"/>
          <w:lang w:val="it-IT"/>
        </w:rPr>
      </w:pPr>
      <w:r w:rsidRPr="00D0260C">
        <w:rPr>
          <w:sz w:val="24"/>
          <w:szCs w:val="24"/>
          <w:lang w:val="it-IT"/>
        </w:rPr>
        <w:t>Eventuali carenze documentali o chiarimenti non costituenti causa di esclusione potranno essere oggetto di richiesta di integrazione da parte dell’Amministrazione per soccorso istruttorio ai sensi dell’art 6 comma 1 lettera b) della legge n. 241/1990 ss.mm.ii</w:t>
      </w:r>
      <w:r w:rsidR="003A305A">
        <w:rPr>
          <w:sz w:val="24"/>
          <w:szCs w:val="24"/>
          <w:lang w:val="it-IT"/>
        </w:rPr>
        <w:t>.</w:t>
      </w:r>
    </w:p>
    <w:p w14:paraId="4154906A" w14:textId="2EB03FA6" w:rsidR="00FC0444" w:rsidRPr="00D0260C" w:rsidRDefault="00FC0444" w:rsidP="00FC0444">
      <w:pPr>
        <w:spacing w:before="120"/>
        <w:rPr>
          <w:b/>
          <w:bCs/>
          <w:sz w:val="24"/>
          <w:szCs w:val="24"/>
          <w:lang w:val="it-IT"/>
        </w:rPr>
      </w:pPr>
      <w:bookmarkStart w:id="9" w:name="_Hlk228174438"/>
      <w:r w:rsidRPr="00D0260C">
        <w:rPr>
          <w:b/>
          <w:bCs/>
          <w:sz w:val="24"/>
          <w:szCs w:val="24"/>
          <w:lang w:val="it-IT"/>
        </w:rPr>
        <w:t xml:space="preserve">Motivi di esclusione </w:t>
      </w:r>
      <w:r>
        <w:rPr>
          <w:b/>
          <w:bCs/>
          <w:sz w:val="24"/>
          <w:szCs w:val="24"/>
          <w:lang w:val="it-IT"/>
        </w:rPr>
        <w:t>tecnica</w:t>
      </w:r>
    </w:p>
    <w:tbl>
      <w:tblPr>
        <w:tblW w:w="4780" w:type="pct"/>
        <w:tblInd w:w="10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1732"/>
        <w:gridCol w:w="4818"/>
        <w:gridCol w:w="1700"/>
      </w:tblGrid>
      <w:tr w:rsidR="009E6897" w:rsidRPr="004472B2" w14:paraId="091766C5" w14:textId="01486AAC" w:rsidTr="003A305A">
        <w:trPr>
          <w:trHeight w:val="222"/>
        </w:trPr>
        <w:tc>
          <w:tcPr>
            <w:tcW w:w="1050" w:type="pct"/>
            <w:shd w:val="clear" w:color="auto" w:fill="DBE5F1" w:themeFill="accent1" w:themeFillTint="33"/>
          </w:tcPr>
          <w:p w14:paraId="5CF498E8" w14:textId="2C1E617D" w:rsidR="009E6897" w:rsidRPr="00FC0444" w:rsidRDefault="009E6897" w:rsidP="00BB21F7">
            <w:pPr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24"/>
                <w:szCs w:val="24"/>
                <w:lang w:val="it-IT"/>
              </w:rPr>
            </w:pPr>
            <w:r w:rsidRPr="00D0260C">
              <w:rPr>
                <w:rFonts w:ascii="Cambria" w:hAnsi="Cambria" w:cs="Tahoma"/>
                <w:b/>
                <w:bCs/>
                <w:lang w:val="it-IT" w:eastAsia="it-IT"/>
              </w:rPr>
              <w:lastRenderedPageBreak/>
              <w:t>Requisito di ammissibilità</w:t>
            </w:r>
          </w:p>
        </w:tc>
        <w:tc>
          <w:tcPr>
            <w:tcW w:w="2920" w:type="pct"/>
            <w:shd w:val="clear" w:color="auto" w:fill="DBE5F1" w:themeFill="accent1" w:themeFillTint="33"/>
          </w:tcPr>
          <w:p w14:paraId="2E9AF0DF" w14:textId="11746DFA" w:rsidR="009E6897" w:rsidRPr="00FC0444" w:rsidRDefault="009E6897" w:rsidP="00BB21F7">
            <w:pPr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24"/>
                <w:szCs w:val="24"/>
                <w:lang w:val="it-IT"/>
              </w:rPr>
            </w:pPr>
            <w:r w:rsidRPr="00D0260C">
              <w:rPr>
                <w:rFonts w:ascii="Cambria" w:hAnsi="Cambria" w:cs="Tahoma"/>
                <w:b/>
                <w:bCs/>
                <w:lang w:val="it-IT" w:eastAsia="it-IT"/>
              </w:rPr>
              <w:t>Cause di non ammissibilità</w:t>
            </w:r>
          </w:p>
        </w:tc>
        <w:tc>
          <w:tcPr>
            <w:tcW w:w="1030" w:type="pct"/>
            <w:shd w:val="clear" w:color="auto" w:fill="DBE5F1" w:themeFill="accent1" w:themeFillTint="33"/>
          </w:tcPr>
          <w:p w14:paraId="5230EC26" w14:textId="5AFB9DD4" w:rsidR="009E6897" w:rsidRDefault="009E6897" w:rsidP="00BB21F7">
            <w:pPr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24"/>
                <w:szCs w:val="24"/>
                <w:lang w:val="it-IT"/>
              </w:rPr>
            </w:pPr>
            <w:r>
              <w:rPr>
                <w:b/>
                <w:bCs/>
                <w:sz w:val="24"/>
                <w:szCs w:val="24"/>
                <w:lang w:val="it-IT"/>
              </w:rPr>
              <w:t>C</w:t>
            </w:r>
            <w:r w:rsidRPr="00FC0444">
              <w:rPr>
                <w:b/>
                <w:bCs/>
                <w:sz w:val="24"/>
                <w:szCs w:val="24"/>
                <w:lang w:val="it-IT"/>
              </w:rPr>
              <w:t>odice</w:t>
            </w:r>
          </w:p>
        </w:tc>
      </w:tr>
      <w:tr w:rsidR="009E6897" w:rsidRPr="004472B2" w14:paraId="728FEDBC" w14:textId="39E05954" w:rsidTr="003A305A">
        <w:tc>
          <w:tcPr>
            <w:tcW w:w="1050" w:type="pct"/>
            <w:shd w:val="clear" w:color="auto" w:fill="auto"/>
          </w:tcPr>
          <w:p w14:paraId="61CE392E" w14:textId="74CA0996" w:rsidR="009E6897" w:rsidRPr="00FC0444" w:rsidRDefault="00AC6E78" w:rsidP="00BB21F7">
            <w:pPr>
              <w:autoSpaceDE w:val="0"/>
              <w:autoSpaceDN w:val="0"/>
              <w:adjustRightInd w:val="0"/>
              <w:spacing w:before="120" w:after="120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Azioni conformi all’avviso</w:t>
            </w:r>
          </w:p>
        </w:tc>
        <w:tc>
          <w:tcPr>
            <w:tcW w:w="2920" w:type="pct"/>
            <w:shd w:val="clear" w:color="auto" w:fill="auto"/>
          </w:tcPr>
          <w:p w14:paraId="3F747A98" w14:textId="23FEFAD0" w:rsidR="009E6897" w:rsidRPr="00FC0444" w:rsidRDefault="009E6897" w:rsidP="00BB21F7">
            <w:pPr>
              <w:autoSpaceDE w:val="0"/>
              <w:autoSpaceDN w:val="0"/>
              <w:adjustRightInd w:val="0"/>
              <w:spacing w:before="120" w:after="120"/>
              <w:rPr>
                <w:sz w:val="24"/>
                <w:szCs w:val="24"/>
                <w:lang w:val="it-IT"/>
              </w:rPr>
            </w:pPr>
            <w:r w:rsidRPr="00FC0444">
              <w:rPr>
                <w:sz w:val="24"/>
                <w:szCs w:val="24"/>
                <w:lang w:val="it-IT"/>
              </w:rPr>
              <w:t>Azioni non conformi alle prescrizioni dell’Avviso</w:t>
            </w:r>
          </w:p>
        </w:tc>
        <w:tc>
          <w:tcPr>
            <w:tcW w:w="1030" w:type="pct"/>
          </w:tcPr>
          <w:p w14:paraId="6ECFC38E" w14:textId="01E2A6E2" w:rsidR="009E6897" w:rsidRDefault="009E6897" w:rsidP="00BB21F7">
            <w:pPr>
              <w:autoSpaceDE w:val="0"/>
              <w:autoSpaceDN w:val="0"/>
              <w:adjustRightInd w:val="0"/>
              <w:spacing w:before="120" w:after="120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6</w:t>
            </w:r>
          </w:p>
        </w:tc>
      </w:tr>
      <w:tr w:rsidR="009E6897" w:rsidRPr="004472B2" w14:paraId="2816545F" w14:textId="338E08D6" w:rsidTr="003A305A">
        <w:tc>
          <w:tcPr>
            <w:tcW w:w="1050" w:type="pct"/>
            <w:shd w:val="clear" w:color="auto" w:fill="auto"/>
          </w:tcPr>
          <w:p w14:paraId="16A0414E" w14:textId="4E4ED722" w:rsidR="009E6897" w:rsidRPr="00FC0444" w:rsidRDefault="00AC6E78" w:rsidP="00BB21F7">
            <w:pPr>
              <w:autoSpaceDE w:val="0"/>
              <w:autoSpaceDN w:val="0"/>
              <w:adjustRightInd w:val="0"/>
              <w:spacing w:before="120" w:after="120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Adeguatezza progettuale</w:t>
            </w:r>
          </w:p>
        </w:tc>
        <w:tc>
          <w:tcPr>
            <w:tcW w:w="2920" w:type="pct"/>
            <w:shd w:val="clear" w:color="auto" w:fill="auto"/>
          </w:tcPr>
          <w:p w14:paraId="1CF6187E" w14:textId="37293FD0" w:rsidR="009E6897" w:rsidRPr="00FC0444" w:rsidRDefault="009E6897" w:rsidP="00BB21F7">
            <w:pPr>
              <w:autoSpaceDE w:val="0"/>
              <w:autoSpaceDN w:val="0"/>
              <w:adjustRightInd w:val="0"/>
              <w:spacing w:before="120" w:after="120"/>
              <w:rPr>
                <w:sz w:val="24"/>
                <w:szCs w:val="24"/>
                <w:lang w:val="it-IT"/>
              </w:rPr>
            </w:pPr>
            <w:r w:rsidRPr="00FC0444">
              <w:rPr>
                <w:sz w:val="24"/>
                <w:szCs w:val="24"/>
                <w:lang w:val="it-IT"/>
              </w:rPr>
              <w:t xml:space="preserve">Inadeguatezza della struttura progettuale punteggio &lt; </w:t>
            </w:r>
            <w:r w:rsidR="00AC6E78">
              <w:rPr>
                <w:sz w:val="24"/>
                <w:szCs w:val="24"/>
                <w:lang w:val="it-IT"/>
              </w:rPr>
              <w:t>7</w:t>
            </w:r>
            <w:r w:rsidRPr="00FC0444">
              <w:rPr>
                <w:sz w:val="24"/>
                <w:szCs w:val="24"/>
                <w:lang w:val="it-IT"/>
              </w:rPr>
              <w:t>0</w:t>
            </w:r>
          </w:p>
        </w:tc>
        <w:tc>
          <w:tcPr>
            <w:tcW w:w="1030" w:type="pct"/>
          </w:tcPr>
          <w:p w14:paraId="6AF5C318" w14:textId="6F28EFE9" w:rsidR="009E6897" w:rsidRDefault="009E6897" w:rsidP="00BB21F7">
            <w:pPr>
              <w:autoSpaceDE w:val="0"/>
              <w:autoSpaceDN w:val="0"/>
              <w:adjustRightInd w:val="0"/>
              <w:spacing w:before="120" w:after="120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7</w:t>
            </w:r>
          </w:p>
        </w:tc>
      </w:tr>
      <w:bookmarkEnd w:id="9"/>
    </w:tbl>
    <w:p w14:paraId="76AA0495" w14:textId="77777777" w:rsidR="007414E6" w:rsidRPr="00D0260C" w:rsidRDefault="007414E6" w:rsidP="007414E6">
      <w:pPr>
        <w:spacing w:before="120" w:after="100" w:afterAutospacing="1"/>
        <w:jc w:val="both"/>
        <w:rPr>
          <w:rFonts w:ascii="Cambria" w:hAnsi="Cambria" w:cs="Tahoma"/>
          <w:lang w:val="it-IT"/>
        </w:rPr>
      </w:pPr>
    </w:p>
    <w:p w14:paraId="634076B7" w14:textId="469EEED9" w:rsidR="00BF20B4" w:rsidRPr="00E04EA8" w:rsidRDefault="00B63C3C" w:rsidP="00BF20B4">
      <w:pPr>
        <w:ind w:left="-142"/>
        <w:jc w:val="both"/>
        <w:rPr>
          <w:rFonts w:ascii="Cambria(corpo)" w:hAnsi="Cambria(corpo)" w:cs="Arial" w:hint="eastAsia"/>
          <w:b/>
          <w:sz w:val="24"/>
          <w:szCs w:val="24"/>
          <w:lang w:val="it-IT"/>
        </w:rPr>
      </w:pPr>
      <w:r>
        <w:rPr>
          <w:rFonts w:ascii="Cambria(corpo)" w:hAnsi="Cambria(corpo)" w:cs="Arial"/>
          <w:b/>
          <w:sz w:val="24"/>
          <w:szCs w:val="24"/>
          <w:lang w:val="it-IT"/>
        </w:rPr>
        <w:t xml:space="preserve">     </w:t>
      </w:r>
      <w:r w:rsidR="00BF20B4" w:rsidRPr="00E04EA8">
        <w:rPr>
          <w:rFonts w:ascii="Cambria(corpo)" w:hAnsi="Cambria(corpo)" w:cs="Arial"/>
          <w:b/>
          <w:sz w:val="24"/>
          <w:szCs w:val="24"/>
          <w:lang w:val="it-IT"/>
        </w:rPr>
        <w:t xml:space="preserve">Data </w:t>
      </w:r>
      <w:r w:rsidR="00BF20B4">
        <w:rPr>
          <w:rFonts w:ascii="Cambria(corpo)" w:hAnsi="Cambria(corpo)" w:cs="Arial"/>
          <w:b/>
          <w:sz w:val="24"/>
          <w:szCs w:val="24"/>
          <w:lang w:val="it-IT"/>
        </w:rPr>
        <w:t>________________</w:t>
      </w:r>
    </w:p>
    <w:p w14:paraId="3B17284B" w14:textId="77777777" w:rsidR="00BF20B4" w:rsidRPr="00E04EA8" w:rsidRDefault="00BF20B4" w:rsidP="00BF20B4">
      <w:pPr>
        <w:spacing w:before="120" w:after="120"/>
        <w:ind w:left="2880"/>
        <w:jc w:val="both"/>
        <w:rPr>
          <w:rFonts w:ascii="Cambria(corpo)" w:hAnsi="Cambria(corpo)" w:cs="Arial" w:hint="eastAsia"/>
          <w:b/>
          <w:sz w:val="24"/>
          <w:szCs w:val="24"/>
          <w:lang w:val="it-IT"/>
        </w:rPr>
      </w:pPr>
      <w:r w:rsidRPr="00E04EA8">
        <w:rPr>
          <w:rFonts w:ascii="Cambria(corpo)" w:hAnsi="Cambria(corpo)" w:cs="Arial"/>
          <w:b/>
          <w:sz w:val="24"/>
          <w:szCs w:val="24"/>
          <w:lang w:val="it-IT"/>
        </w:rPr>
        <w:t>Il Legale Rappresentante (il capofila in caso di reti)</w:t>
      </w:r>
    </w:p>
    <w:p w14:paraId="0271889C" w14:textId="77777777" w:rsidR="00BF20B4" w:rsidRDefault="00BF20B4" w:rsidP="00BF20B4">
      <w:pPr>
        <w:spacing w:after="120"/>
        <w:ind w:left="2880"/>
        <w:jc w:val="both"/>
        <w:rPr>
          <w:rFonts w:ascii="Cambria(corpo)" w:hAnsi="Cambria(corpo)" w:cs="Arial" w:hint="eastAsia"/>
          <w:b/>
          <w:sz w:val="24"/>
          <w:szCs w:val="24"/>
          <w:lang w:val="it-IT"/>
        </w:rPr>
      </w:pPr>
      <w:r w:rsidRPr="00E04EA8">
        <w:rPr>
          <w:rFonts w:ascii="Cambria(corpo)" w:hAnsi="Cambria(corpo)" w:cs="Arial"/>
          <w:b/>
          <w:sz w:val="24"/>
          <w:szCs w:val="24"/>
          <w:lang w:val="it-IT"/>
        </w:rPr>
        <w:t xml:space="preserve">                           (firma digitale) </w:t>
      </w:r>
    </w:p>
    <w:p w14:paraId="3893C1F1" w14:textId="77777777" w:rsidR="007414E6" w:rsidRDefault="007414E6" w:rsidP="002C6F2F">
      <w:pPr>
        <w:spacing w:after="120"/>
        <w:ind w:left="2880"/>
        <w:jc w:val="both"/>
        <w:rPr>
          <w:rFonts w:ascii="Cambria(corpo)" w:hAnsi="Cambria(corpo)" w:cs="Arial" w:hint="eastAsia"/>
          <w:b/>
          <w:sz w:val="24"/>
          <w:szCs w:val="24"/>
          <w:lang w:val="it-IT"/>
        </w:rPr>
      </w:pPr>
    </w:p>
    <w:p w14:paraId="14D56295" w14:textId="77777777" w:rsidR="00AA4567" w:rsidRPr="00E04EA8" w:rsidRDefault="00AA4567" w:rsidP="002C6F2F">
      <w:pPr>
        <w:spacing w:after="120"/>
        <w:ind w:left="2880"/>
        <w:jc w:val="both"/>
        <w:rPr>
          <w:rFonts w:ascii="Cambria(corpo)" w:hAnsi="Cambria(corpo)" w:cs="Arial" w:hint="eastAsia"/>
          <w:b/>
          <w:sz w:val="24"/>
          <w:szCs w:val="24"/>
          <w:lang w:val="it-IT"/>
        </w:rPr>
      </w:pPr>
    </w:p>
    <w:sectPr w:rsidR="00AA4567" w:rsidRPr="00E04EA8" w:rsidSect="00034616">
      <w:headerReference w:type="default" r:id="rId13"/>
      <w:footerReference w:type="default" r:id="rId14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C628E" w14:textId="77777777" w:rsidR="00D27325" w:rsidRDefault="00D27325" w:rsidP="00B06E15">
      <w:pPr>
        <w:spacing w:after="0" w:line="240" w:lineRule="auto"/>
      </w:pPr>
      <w:r>
        <w:separator/>
      </w:r>
    </w:p>
  </w:endnote>
  <w:endnote w:type="continuationSeparator" w:id="0">
    <w:p w14:paraId="4FA774A5" w14:textId="77777777" w:rsidR="00D27325" w:rsidRDefault="00D27325" w:rsidP="00B06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(corpo)">
    <w:altName w:val="Cambria"/>
    <w:panose1 w:val="00000000000000000000"/>
    <w:charset w:val="00"/>
    <w:family w:val="roman"/>
    <w:notTrueType/>
    <w:pitch w:val="default"/>
  </w:font>
  <w:font w:name="Cambria corpo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AF1F8" w14:textId="01506B64" w:rsidR="00F445C2" w:rsidRDefault="00F445C2">
    <w:pPr>
      <w:pStyle w:val="Pidipagina"/>
    </w:pPr>
    <w:r>
      <w:rPr>
        <w:noProof/>
      </w:rPr>
      <w:drawing>
        <wp:inline distT="0" distB="0" distL="0" distR="0" wp14:anchorId="0534994C" wp14:editId="1FF5B640">
          <wp:extent cx="5486400" cy="104193"/>
          <wp:effectExtent l="0" t="0" r="0" b="0"/>
          <wp:docPr id="28257261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1041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679FC" w14:textId="77777777" w:rsidR="00D27325" w:rsidRDefault="00D27325" w:rsidP="00B06E15">
      <w:pPr>
        <w:spacing w:after="0" w:line="240" w:lineRule="auto"/>
      </w:pPr>
      <w:r>
        <w:separator/>
      </w:r>
    </w:p>
  </w:footnote>
  <w:footnote w:type="continuationSeparator" w:id="0">
    <w:p w14:paraId="61AEB9E9" w14:textId="77777777" w:rsidR="00D27325" w:rsidRDefault="00D27325" w:rsidP="00B06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08F3B" w14:textId="71850976" w:rsidR="00B06E15" w:rsidRDefault="00B06E15">
    <w:pPr>
      <w:pStyle w:val="Intestazione"/>
    </w:pPr>
    <w:r>
      <w:rPr>
        <w:noProof/>
      </w:rPr>
      <w:drawing>
        <wp:inline distT="0" distB="0" distL="0" distR="0" wp14:anchorId="17C8E217" wp14:editId="551544CE">
          <wp:extent cx="5486400" cy="379283"/>
          <wp:effectExtent l="0" t="0" r="0" b="1905"/>
          <wp:docPr id="195291046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3792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FB01FF"/>
    <w:multiLevelType w:val="hybridMultilevel"/>
    <w:tmpl w:val="A76C529E"/>
    <w:lvl w:ilvl="0" w:tplc="5330D1F6">
      <w:start w:val="3"/>
      <w:numFmt w:val="bullet"/>
      <w:lvlText w:val="-"/>
      <w:lvlJc w:val="left"/>
      <w:pPr>
        <w:ind w:left="720" w:hanging="360"/>
      </w:pPr>
      <w:rPr>
        <w:rFonts w:ascii="Calibri" w:eastAsia="Gill Sans MT" w:hAnsi="Calibri" w:cs="Calibri" w:hint="default"/>
      </w:rPr>
    </w:lvl>
    <w:lvl w:ilvl="1" w:tplc="5330D1F6">
      <w:start w:val="3"/>
      <w:numFmt w:val="bullet"/>
      <w:lvlText w:val="-"/>
      <w:lvlJc w:val="left"/>
      <w:pPr>
        <w:ind w:left="1440" w:hanging="360"/>
      </w:pPr>
      <w:rPr>
        <w:rFonts w:ascii="Calibri" w:eastAsia="Gill Sans MT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243D80"/>
    <w:multiLevelType w:val="hybridMultilevel"/>
    <w:tmpl w:val="4BF67AFC"/>
    <w:lvl w:ilvl="0" w:tplc="C7A6AC4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381C94"/>
    <w:multiLevelType w:val="hybridMultilevel"/>
    <w:tmpl w:val="A2A078B8"/>
    <w:lvl w:ilvl="0" w:tplc="04100017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62613FE"/>
    <w:multiLevelType w:val="hybridMultilevel"/>
    <w:tmpl w:val="53742332"/>
    <w:lvl w:ilvl="0" w:tplc="EA88F8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DD1A2C"/>
    <w:multiLevelType w:val="hybridMultilevel"/>
    <w:tmpl w:val="9E5E18C6"/>
    <w:lvl w:ilvl="0" w:tplc="AE5C7CBC">
      <w:start w:val="2"/>
      <w:numFmt w:val="bullet"/>
      <w:lvlText w:val=""/>
      <w:lvlJc w:val="left"/>
      <w:pPr>
        <w:ind w:left="218" w:hanging="360"/>
      </w:pPr>
      <w:rPr>
        <w:rFonts w:ascii="Symbol" w:eastAsiaTheme="minorEastAsia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4" w15:restartNumberingAfterBreak="0">
    <w:nsid w:val="13136214"/>
    <w:multiLevelType w:val="hybridMultilevel"/>
    <w:tmpl w:val="D9CC04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953454"/>
    <w:multiLevelType w:val="hybridMultilevel"/>
    <w:tmpl w:val="4AAE68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982A98"/>
    <w:multiLevelType w:val="hybridMultilevel"/>
    <w:tmpl w:val="112C3286"/>
    <w:lvl w:ilvl="0" w:tplc="A02092E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015FA7"/>
    <w:multiLevelType w:val="hybridMultilevel"/>
    <w:tmpl w:val="A16AF5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CA55DD"/>
    <w:multiLevelType w:val="hybridMultilevel"/>
    <w:tmpl w:val="268E7B22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F7692B"/>
    <w:multiLevelType w:val="hybridMultilevel"/>
    <w:tmpl w:val="03EA8A3E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0" w15:restartNumberingAfterBreak="0">
    <w:nsid w:val="32F352E1"/>
    <w:multiLevelType w:val="hybridMultilevel"/>
    <w:tmpl w:val="268E7B22"/>
    <w:lvl w:ilvl="0" w:tplc="64E4E52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466694F"/>
    <w:multiLevelType w:val="hybridMultilevel"/>
    <w:tmpl w:val="8CCACB3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247722"/>
    <w:multiLevelType w:val="hybridMultilevel"/>
    <w:tmpl w:val="8C9CA998"/>
    <w:lvl w:ilvl="0" w:tplc="6750CF5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79F1D8C"/>
    <w:multiLevelType w:val="hybridMultilevel"/>
    <w:tmpl w:val="527E0A9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1E00F1"/>
    <w:multiLevelType w:val="hybridMultilevel"/>
    <w:tmpl w:val="8DF806B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A2161E"/>
    <w:multiLevelType w:val="hybridMultilevel"/>
    <w:tmpl w:val="61405738"/>
    <w:lvl w:ilvl="0" w:tplc="C7A6AC42">
      <w:start w:val="1"/>
      <w:numFmt w:val="bullet"/>
      <w:lvlText w:val="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F5A1203"/>
    <w:multiLevelType w:val="hybridMultilevel"/>
    <w:tmpl w:val="F65270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7E69C6"/>
    <w:multiLevelType w:val="hybridMultilevel"/>
    <w:tmpl w:val="3996B908"/>
    <w:lvl w:ilvl="0" w:tplc="C7A6AC4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1F7AB3"/>
    <w:multiLevelType w:val="hybridMultilevel"/>
    <w:tmpl w:val="FA64753C"/>
    <w:lvl w:ilvl="0" w:tplc="C7A6AC4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217142"/>
    <w:multiLevelType w:val="hybridMultilevel"/>
    <w:tmpl w:val="6B6A403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2F2220"/>
    <w:multiLevelType w:val="hybridMultilevel"/>
    <w:tmpl w:val="9960942E"/>
    <w:lvl w:ilvl="0" w:tplc="C7A6AC42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5166E9D"/>
    <w:multiLevelType w:val="hybridMultilevel"/>
    <w:tmpl w:val="99803E5E"/>
    <w:lvl w:ilvl="0" w:tplc="C7A6AC4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D356C9"/>
    <w:multiLevelType w:val="hybridMultilevel"/>
    <w:tmpl w:val="46B873A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60A5C"/>
    <w:multiLevelType w:val="hybridMultilevel"/>
    <w:tmpl w:val="2EDE43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246B32"/>
    <w:multiLevelType w:val="hybridMultilevel"/>
    <w:tmpl w:val="4B8CC92C"/>
    <w:lvl w:ilvl="0" w:tplc="C7A6AC42">
      <w:start w:val="1"/>
      <w:numFmt w:val="bullet"/>
      <w:lvlText w:val="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7304D1F"/>
    <w:multiLevelType w:val="hybridMultilevel"/>
    <w:tmpl w:val="E5188B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610391">
    <w:abstractNumId w:val="8"/>
  </w:num>
  <w:num w:numId="2" w16cid:durableId="1441992730">
    <w:abstractNumId w:val="6"/>
  </w:num>
  <w:num w:numId="3" w16cid:durableId="1696271966">
    <w:abstractNumId w:val="5"/>
  </w:num>
  <w:num w:numId="4" w16cid:durableId="1013186604">
    <w:abstractNumId w:val="4"/>
  </w:num>
  <w:num w:numId="5" w16cid:durableId="534005787">
    <w:abstractNumId w:val="7"/>
  </w:num>
  <w:num w:numId="6" w16cid:durableId="1817338031">
    <w:abstractNumId w:val="3"/>
  </w:num>
  <w:num w:numId="7" w16cid:durableId="707098142">
    <w:abstractNumId w:val="2"/>
  </w:num>
  <w:num w:numId="8" w16cid:durableId="860242905">
    <w:abstractNumId w:val="1"/>
  </w:num>
  <w:num w:numId="9" w16cid:durableId="526329183">
    <w:abstractNumId w:val="0"/>
  </w:num>
  <w:num w:numId="10" w16cid:durableId="885726537">
    <w:abstractNumId w:val="22"/>
  </w:num>
  <w:num w:numId="11" w16cid:durableId="1027751092">
    <w:abstractNumId w:val="12"/>
  </w:num>
  <w:num w:numId="12" w16cid:durableId="1930114313">
    <w:abstractNumId w:val="11"/>
  </w:num>
  <w:num w:numId="13" w16cid:durableId="1420633667">
    <w:abstractNumId w:val="20"/>
  </w:num>
  <w:num w:numId="14" w16cid:durableId="1209149533">
    <w:abstractNumId w:val="21"/>
  </w:num>
  <w:num w:numId="15" w16cid:durableId="910047762">
    <w:abstractNumId w:val="35"/>
  </w:num>
  <w:num w:numId="16" w16cid:durableId="876551369">
    <w:abstractNumId w:val="14"/>
  </w:num>
  <w:num w:numId="17" w16cid:durableId="1989018114">
    <w:abstractNumId w:val="23"/>
  </w:num>
  <w:num w:numId="18" w16cid:durableId="1347711302">
    <w:abstractNumId w:val="29"/>
  </w:num>
  <w:num w:numId="19" w16cid:durableId="1286040109">
    <w:abstractNumId w:val="15"/>
  </w:num>
  <w:num w:numId="20" w16cid:durableId="1784571114">
    <w:abstractNumId w:val="24"/>
  </w:num>
  <w:num w:numId="21" w16cid:durableId="229773598">
    <w:abstractNumId w:val="13"/>
  </w:num>
  <w:num w:numId="22" w16cid:durableId="1602685274">
    <w:abstractNumId w:val="16"/>
  </w:num>
  <w:num w:numId="23" w16cid:durableId="959074049">
    <w:abstractNumId w:val="19"/>
  </w:num>
  <w:num w:numId="24" w16cid:durableId="979191437">
    <w:abstractNumId w:val="18"/>
  </w:num>
  <w:num w:numId="25" w16cid:durableId="839127798">
    <w:abstractNumId w:val="17"/>
  </w:num>
  <w:num w:numId="26" w16cid:durableId="1129282356">
    <w:abstractNumId w:val="31"/>
  </w:num>
  <w:num w:numId="27" w16cid:durableId="1329791058">
    <w:abstractNumId w:val="10"/>
  </w:num>
  <w:num w:numId="28" w16cid:durableId="149565147">
    <w:abstractNumId w:val="28"/>
  </w:num>
  <w:num w:numId="29" w16cid:durableId="1125123101">
    <w:abstractNumId w:val="26"/>
  </w:num>
  <w:num w:numId="30" w16cid:durableId="315453257">
    <w:abstractNumId w:val="27"/>
  </w:num>
  <w:num w:numId="31" w16cid:durableId="1351956586">
    <w:abstractNumId w:val="9"/>
  </w:num>
  <w:num w:numId="32" w16cid:durableId="843518589">
    <w:abstractNumId w:val="33"/>
  </w:num>
  <w:num w:numId="33" w16cid:durableId="553127844">
    <w:abstractNumId w:val="25"/>
  </w:num>
  <w:num w:numId="34" w16cid:durableId="907111219">
    <w:abstractNumId w:val="32"/>
  </w:num>
  <w:num w:numId="35" w16cid:durableId="1318463489">
    <w:abstractNumId w:val="34"/>
  </w:num>
  <w:num w:numId="36" w16cid:durableId="13178076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29F"/>
    <w:rsid w:val="000118D6"/>
    <w:rsid w:val="000154E9"/>
    <w:rsid w:val="00016C64"/>
    <w:rsid w:val="00034616"/>
    <w:rsid w:val="00036017"/>
    <w:rsid w:val="00036E27"/>
    <w:rsid w:val="0004040C"/>
    <w:rsid w:val="000445FF"/>
    <w:rsid w:val="0006063C"/>
    <w:rsid w:val="00070596"/>
    <w:rsid w:val="000766A6"/>
    <w:rsid w:val="00083E01"/>
    <w:rsid w:val="00085733"/>
    <w:rsid w:val="00091C03"/>
    <w:rsid w:val="00095CC7"/>
    <w:rsid w:val="000A3E54"/>
    <w:rsid w:val="000B2B88"/>
    <w:rsid w:val="000C1708"/>
    <w:rsid w:val="000C2862"/>
    <w:rsid w:val="000C5B06"/>
    <w:rsid w:val="000E3E74"/>
    <w:rsid w:val="000F388E"/>
    <w:rsid w:val="001135F0"/>
    <w:rsid w:val="001211A1"/>
    <w:rsid w:val="001221E1"/>
    <w:rsid w:val="00123D51"/>
    <w:rsid w:val="0012418E"/>
    <w:rsid w:val="001274AC"/>
    <w:rsid w:val="00133A57"/>
    <w:rsid w:val="00135C1D"/>
    <w:rsid w:val="00141D98"/>
    <w:rsid w:val="0015074B"/>
    <w:rsid w:val="001B1318"/>
    <w:rsid w:val="001E0087"/>
    <w:rsid w:val="00201727"/>
    <w:rsid w:val="002111E1"/>
    <w:rsid w:val="0021258B"/>
    <w:rsid w:val="00230BA3"/>
    <w:rsid w:val="00242246"/>
    <w:rsid w:val="002455E8"/>
    <w:rsid w:val="00265B8B"/>
    <w:rsid w:val="00273B28"/>
    <w:rsid w:val="002751FE"/>
    <w:rsid w:val="00276D85"/>
    <w:rsid w:val="00280170"/>
    <w:rsid w:val="0029639D"/>
    <w:rsid w:val="00297744"/>
    <w:rsid w:val="002A3FFA"/>
    <w:rsid w:val="002B0F1A"/>
    <w:rsid w:val="002B1B3B"/>
    <w:rsid w:val="002C20B5"/>
    <w:rsid w:val="002C47E2"/>
    <w:rsid w:val="002C6F2F"/>
    <w:rsid w:val="002E0F1F"/>
    <w:rsid w:val="00301682"/>
    <w:rsid w:val="00316719"/>
    <w:rsid w:val="00324C72"/>
    <w:rsid w:val="00326F90"/>
    <w:rsid w:val="00334389"/>
    <w:rsid w:val="0034631B"/>
    <w:rsid w:val="00353310"/>
    <w:rsid w:val="00367DC5"/>
    <w:rsid w:val="003A305A"/>
    <w:rsid w:val="003B34A0"/>
    <w:rsid w:val="003B4311"/>
    <w:rsid w:val="003B5225"/>
    <w:rsid w:val="003D575B"/>
    <w:rsid w:val="003D6D1F"/>
    <w:rsid w:val="003D79EA"/>
    <w:rsid w:val="003E14C5"/>
    <w:rsid w:val="003E5763"/>
    <w:rsid w:val="003F035E"/>
    <w:rsid w:val="0041661C"/>
    <w:rsid w:val="00422366"/>
    <w:rsid w:val="00423616"/>
    <w:rsid w:val="00427949"/>
    <w:rsid w:val="0044209C"/>
    <w:rsid w:val="004742B8"/>
    <w:rsid w:val="00476806"/>
    <w:rsid w:val="00486C47"/>
    <w:rsid w:val="00491619"/>
    <w:rsid w:val="004D0E60"/>
    <w:rsid w:val="004D1E39"/>
    <w:rsid w:val="004D24B3"/>
    <w:rsid w:val="004E5058"/>
    <w:rsid w:val="004F6E38"/>
    <w:rsid w:val="004F70A6"/>
    <w:rsid w:val="00500A70"/>
    <w:rsid w:val="0050186A"/>
    <w:rsid w:val="0052485C"/>
    <w:rsid w:val="00524D61"/>
    <w:rsid w:val="00530DB4"/>
    <w:rsid w:val="00544008"/>
    <w:rsid w:val="0055373D"/>
    <w:rsid w:val="00557BE6"/>
    <w:rsid w:val="005611F4"/>
    <w:rsid w:val="00561634"/>
    <w:rsid w:val="00562F12"/>
    <w:rsid w:val="005904EE"/>
    <w:rsid w:val="00591A40"/>
    <w:rsid w:val="00593A4C"/>
    <w:rsid w:val="005A0164"/>
    <w:rsid w:val="005C2387"/>
    <w:rsid w:val="005C786D"/>
    <w:rsid w:val="005D2568"/>
    <w:rsid w:val="005D2740"/>
    <w:rsid w:val="005E54AB"/>
    <w:rsid w:val="005F2457"/>
    <w:rsid w:val="006075DD"/>
    <w:rsid w:val="00613864"/>
    <w:rsid w:val="0061571B"/>
    <w:rsid w:val="00640F26"/>
    <w:rsid w:val="00641CBB"/>
    <w:rsid w:val="006435AE"/>
    <w:rsid w:val="0065389C"/>
    <w:rsid w:val="00654FD5"/>
    <w:rsid w:val="00666137"/>
    <w:rsid w:val="00666A49"/>
    <w:rsid w:val="00670071"/>
    <w:rsid w:val="006870EE"/>
    <w:rsid w:val="006A69EB"/>
    <w:rsid w:val="006A6CF5"/>
    <w:rsid w:val="006A7C1D"/>
    <w:rsid w:val="006B35D5"/>
    <w:rsid w:val="006B7A51"/>
    <w:rsid w:val="006C79B5"/>
    <w:rsid w:val="006E5222"/>
    <w:rsid w:val="006E5AEF"/>
    <w:rsid w:val="006F1842"/>
    <w:rsid w:val="006F3006"/>
    <w:rsid w:val="006F36A5"/>
    <w:rsid w:val="00706236"/>
    <w:rsid w:val="00710DFD"/>
    <w:rsid w:val="00712A2D"/>
    <w:rsid w:val="0071651A"/>
    <w:rsid w:val="00725601"/>
    <w:rsid w:val="00735F8B"/>
    <w:rsid w:val="007414E6"/>
    <w:rsid w:val="00745EB2"/>
    <w:rsid w:val="0075425A"/>
    <w:rsid w:val="007617F6"/>
    <w:rsid w:val="007776CC"/>
    <w:rsid w:val="007850EA"/>
    <w:rsid w:val="007925DC"/>
    <w:rsid w:val="00793F7A"/>
    <w:rsid w:val="007955EE"/>
    <w:rsid w:val="00795CF2"/>
    <w:rsid w:val="007B353B"/>
    <w:rsid w:val="007B571D"/>
    <w:rsid w:val="007D0DAF"/>
    <w:rsid w:val="007D3C94"/>
    <w:rsid w:val="007E1DE1"/>
    <w:rsid w:val="007E21CC"/>
    <w:rsid w:val="007F227D"/>
    <w:rsid w:val="00803CBD"/>
    <w:rsid w:val="008107CB"/>
    <w:rsid w:val="00812C1E"/>
    <w:rsid w:val="00824F02"/>
    <w:rsid w:val="008438C7"/>
    <w:rsid w:val="00860AE1"/>
    <w:rsid w:val="00861721"/>
    <w:rsid w:val="00893D85"/>
    <w:rsid w:val="008A1CB0"/>
    <w:rsid w:val="008B3B62"/>
    <w:rsid w:val="008B45D1"/>
    <w:rsid w:val="008D0A56"/>
    <w:rsid w:val="008E4D5F"/>
    <w:rsid w:val="008E5CFB"/>
    <w:rsid w:val="008F35A5"/>
    <w:rsid w:val="009044AB"/>
    <w:rsid w:val="009053CC"/>
    <w:rsid w:val="009108D5"/>
    <w:rsid w:val="00913AC9"/>
    <w:rsid w:val="0091655A"/>
    <w:rsid w:val="00924C75"/>
    <w:rsid w:val="00924EEB"/>
    <w:rsid w:val="00954A82"/>
    <w:rsid w:val="0095665C"/>
    <w:rsid w:val="0096174C"/>
    <w:rsid w:val="009725BE"/>
    <w:rsid w:val="00980CE4"/>
    <w:rsid w:val="00991745"/>
    <w:rsid w:val="009B31C0"/>
    <w:rsid w:val="009B3B31"/>
    <w:rsid w:val="009E5F8A"/>
    <w:rsid w:val="009E6897"/>
    <w:rsid w:val="00A02371"/>
    <w:rsid w:val="00A15AD7"/>
    <w:rsid w:val="00A21DED"/>
    <w:rsid w:val="00A32FEA"/>
    <w:rsid w:val="00A4355E"/>
    <w:rsid w:val="00A605BA"/>
    <w:rsid w:val="00A65E15"/>
    <w:rsid w:val="00A91622"/>
    <w:rsid w:val="00AA1D8D"/>
    <w:rsid w:val="00AA4567"/>
    <w:rsid w:val="00AA5173"/>
    <w:rsid w:val="00AC2E45"/>
    <w:rsid w:val="00AC2E9E"/>
    <w:rsid w:val="00AC6E78"/>
    <w:rsid w:val="00AD0B98"/>
    <w:rsid w:val="00AD29E8"/>
    <w:rsid w:val="00AD6509"/>
    <w:rsid w:val="00AD7D5B"/>
    <w:rsid w:val="00AE2A99"/>
    <w:rsid w:val="00AE3599"/>
    <w:rsid w:val="00AE6E5A"/>
    <w:rsid w:val="00AE7600"/>
    <w:rsid w:val="00B02750"/>
    <w:rsid w:val="00B0441B"/>
    <w:rsid w:val="00B06E15"/>
    <w:rsid w:val="00B14D0D"/>
    <w:rsid w:val="00B1736B"/>
    <w:rsid w:val="00B17516"/>
    <w:rsid w:val="00B24572"/>
    <w:rsid w:val="00B2631A"/>
    <w:rsid w:val="00B47730"/>
    <w:rsid w:val="00B47DAA"/>
    <w:rsid w:val="00B51F22"/>
    <w:rsid w:val="00B56752"/>
    <w:rsid w:val="00B5710A"/>
    <w:rsid w:val="00B63C3C"/>
    <w:rsid w:val="00B91734"/>
    <w:rsid w:val="00BA0418"/>
    <w:rsid w:val="00BA4281"/>
    <w:rsid w:val="00BB3A4C"/>
    <w:rsid w:val="00BB7BDF"/>
    <w:rsid w:val="00BC5C21"/>
    <w:rsid w:val="00BD1AF3"/>
    <w:rsid w:val="00BD28BB"/>
    <w:rsid w:val="00BE517C"/>
    <w:rsid w:val="00BE66EC"/>
    <w:rsid w:val="00BF20B4"/>
    <w:rsid w:val="00BF3A8D"/>
    <w:rsid w:val="00BF6930"/>
    <w:rsid w:val="00C26E31"/>
    <w:rsid w:val="00C37649"/>
    <w:rsid w:val="00C379B0"/>
    <w:rsid w:val="00C5259F"/>
    <w:rsid w:val="00C56D77"/>
    <w:rsid w:val="00C656C9"/>
    <w:rsid w:val="00C66816"/>
    <w:rsid w:val="00C8278A"/>
    <w:rsid w:val="00C82DE1"/>
    <w:rsid w:val="00C93CA2"/>
    <w:rsid w:val="00C9520C"/>
    <w:rsid w:val="00CB0664"/>
    <w:rsid w:val="00CB4E3F"/>
    <w:rsid w:val="00CB7B20"/>
    <w:rsid w:val="00CD3801"/>
    <w:rsid w:val="00CE1435"/>
    <w:rsid w:val="00CE4F9E"/>
    <w:rsid w:val="00D0260C"/>
    <w:rsid w:val="00D067C6"/>
    <w:rsid w:val="00D06CCE"/>
    <w:rsid w:val="00D12FD6"/>
    <w:rsid w:val="00D2131A"/>
    <w:rsid w:val="00D27325"/>
    <w:rsid w:val="00D40315"/>
    <w:rsid w:val="00D40CFE"/>
    <w:rsid w:val="00D47D3C"/>
    <w:rsid w:val="00D53511"/>
    <w:rsid w:val="00D55748"/>
    <w:rsid w:val="00D813A5"/>
    <w:rsid w:val="00D93395"/>
    <w:rsid w:val="00D93DCB"/>
    <w:rsid w:val="00DA18F5"/>
    <w:rsid w:val="00DA5BF0"/>
    <w:rsid w:val="00DC21A3"/>
    <w:rsid w:val="00DD2509"/>
    <w:rsid w:val="00DD388F"/>
    <w:rsid w:val="00DE0325"/>
    <w:rsid w:val="00DE4C56"/>
    <w:rsid w:val="00DE5855"/>
    <w:rsid w:val="00DF4D11"/>
    <w:rsid w:val="00DF6E55"/>
    <w:rsid w:val="00E04EA8"/>
    <w:rsid w:val="00E1165E"/>
    <w:rsid w:val="00E230EC"/>
    <w:rsid w:val="00E23690"/>
    <w:rsid w:val="00E2400E"/>
    <w:rsid w:val="00E24E99"/>
    <w:rsid w:val="00E3697F"/>
    <w:rsid w:val="00E40AC5"/>
    <w:rsid w:val="00E43527"/>
    <w:rsid w:val="00E52CE3"/>
    <w:rsid w:val="00E70E66"/>
    <w:rsid w:val="00E74762"/>
    <w:rsid w:val="00E762DB"/>
    <w:rsid w:val="00E77F71"/>
    <w:rsid w:val="00E80DFB"/>
    <w:rsid w:val="00E85705"/>
    <w:rsid w:val="00EB24CB"/>
    <w:rsid w:val="00F02F15"/>
    <w:rsid w:val="00F040D5"/>
    <w:rsid w:val="00F06544"/>
    <w:rsid w:val="00F06CB9"/>
    <w:rsid w:val="00F16D8B"/>
    <w:rsid w:val="00F24E5D"/>
    <w:rsid w:val="00F27C9B"/>
    <w:rsid w:val="00F31BC8"/>
    <w:rsid w:val="00F31FC9"/>
    <w:rsid w:val="00F445C2"/>
    <w:rsid w:val="00F458A4"/>
    <w:rsid w:val="00F52CA7"/>
    <w:rsid w:val="00F54E22"/>
    <w:rsid w:val="00F557C6"/>
    <w:rsid w:val="00F569E8"/>
    <w:rsid w:val="00F56F64"/>
    <w:rsid w:val="00F62C01"/>
    <w:rsid w:val="00F76214"/>
    <w:rsid w:val="00F84685"/>
    <w:rsid w:val="00F97B44"/>
    <w:rsid w:val="00FA2C9B"/>
    <w:rsid w:val="00FA4946"/>
    <w:rsid w:val="00FB7773"/>
    <w:rsid w:val="00FC0444"/>
    <w:rsid w:val="00FC693F"/>
    <w:rsid w:val="00FD14E9"/>
    <w:rsid w:val="00FE09BB"/>
    <w:rsid w:val="00FF4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1300B81"/>
  <w14:defaultImageDpi w14:val="300"/>
  <w15:docId w15:val="{9983BAD6-0B68-40B7-8D1E-23CE68167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62F12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aliases w:val="Elenco num ARGEA,List Paragraph1,List Paragraph"/>
    <w:basedOn w:val="Normale"/>
    <w:link w:val="ParagrafoelencoCarattere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llegamentoipertestuale">
    <w:name w:val="Hyperlink"/>
    <w:basedOn w:val="Carpredefinitoparagrafo"/>
    <w:uiPriority w:val="99"/>
    <w:unhideWhenUsed/>
    <w:rsid w:val="00544008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44008"/>
    <w:rPr>
      <w:color w:val="605E5C"/>
      <w:shd w:val="clear" w:color="auto" w:fill="E1DFDD"/>
    </w:rPr>
  </w:style>
  <w:style w:type="paragraph" w:customStyle="1" w:styleId="Default">
    <w:name w:val="Default"/>
    <w:qFormat/>
    <w:rsid w:val="00AA5173"/>
    <w:pPr>
      <w:autoSpaceDE w:val="0"/>
      <w:autoSpaceDN w:val="0"/>
      <w:adjustRightInd w:val="0"/>
      <w:spacing w:after="0" w:line="240" w:lineRule="auto"/>
    </w:pPr>
    <w:rPr>
      <w:rFonts w:ascii="Gill Sans MT" w:hAnsi="Gill Sans MT" w:cs="Gill Sans MT"/>
      <w:color w:val="000000"/>
      <w:sz w:val="24"/>
      <w:szCs w:val="24"/>
      <w:lang w:val="it-IT"/>
    </w:rPr>
  </w:style>
  <w:style w:type="character" w:customStyle="1" w:styleId="ParagrafoelencoCarattere">
    <w:name w:val="Paragrafo elenco Carattere"/>
    <w:aliases w:val="Elenco num ARGEA Carattere,List Paragraph1 Carattere,List Paragraph Carattere"/>
    <w:link w:val="Paragrafoelenco"/>
    <w:uiPriority w:val="99"/>
    <w:qFormat/>
    <w:rsid w:val="004742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1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urp@pec.regione.lazio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rp@regione.lazio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criviurpnur.regione.lazio.it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20</Pages>
  <Words>4504</Words>
  <Characters>25676</Characters>
  <Application>Microsoft Office Word</Application>
  <DocSecurity>0</DocSecurity>
  <Lines>213</Lines>
  <Paragraphs>60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30120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Giovanna Buccheri</cp:lastModifiedBy>
  <cp:revision>154</cp:revision>
  <dcterms:created xsi:type="dcterms:W3CDTF">2026-04-01T11:24:00Z</dcterms:created>
  <dcterms:modified xsi:type="dcterms:W3CDTF">2026-05-05T08:49:00Z</dcterms:modified>
  <cp:category/>
</cp:coreProperties>
</file>